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CD8DE" w14:textId="48E6B410" w:rsidR="00A706B8" w:rsidRPr="00824841" w:rsidRDefault="00A706B8" w:rsidP="00EA6814">
      <w:pPr>
        <w:pStyle w:val="Heading1"/>
        <w:spacing w:after="240"/>
        <w:rPr>
          <w:rFonts w:ascii="Arial" w:hAnsi="Arial" w:cs="Arial"/>
        </w:rPr>
      </w:pPr>
      <w:r w:rsidRPr="00824841">
        <w:rPr>
          <w:rFonts w:ascii="Arial" w:hAnsi="Arial" w:cs="Arial"/>
        </w:rPr>
        <w:t>Session Information</w:t>
      </w:r>
    </w:p>
    <w:sdt>
      <w:sdtPr>
        <w:rPr>
          <w:rStyle w:val="Style3"/>
          <w:bCs/>
        </w:rPr>
        <w:alias w:val="Session Title"/>
        <w:tag w:val="Session Title"/>
        <w:id w:val="-1650433780"/>
        <w:lock w:val="sdtLocked"/>
        <w:placeholder>
          <w:docPart w:val="2850A99124B54997B992138F3B5E0F32"/>
        </w:placeholder>
      </w:sdtPr>
      <w:sdtEndPr>
        <w:rPr>
          <w:rStyle w:val="DefaultParagraphFont"/>
          <w:rFonts w:asciiTheme="minorHAnsi" w:hAnsiTheme="minorHAnsi" w:cs="Arial"/>
          <w:b w:val="0"/>
          <w:bCs w:val="0"/>
          <w:sz w:val="22"/>
        </w:rPr>
      </w:sdtEndPr>
      <w:sdtContent>
        <w:bookmarkStart w:id="0" w:name="_Hlk155872479" w:displacedByCustomXml="prev"/>
        <w:p w14:paraId="1001FA9D" w14:textId="746C610D" w:rsidR="00A706B8" w:rsidRPr="00824841" w:rsidRDefault="00551E43" w:rsidP="00A706B8">
          <w:pPr>
            <w:rPr>
              <w:rFonts w:ascii="Arial" w:hAnsi="Arial" w:cs="Arial"/>
            </w:rPr>
          </w:pPr>
          <w:r w:rsidRPr="00BF4599">
            <w:rPr>
              <w:rFonts w:ascii="Arial" w:hAnsi="Arial" w:cs="Arial"/>
              <w:b/>
              <w:sz w:val="24"/>
              <w:szCs w:val="24"/>
            </w:rPr>
            <w:t>Uterine Corpus Cancer Subcommittee</w:t>
          </w:r>
        </w:p>
        <w:bookmarkEnd w:id="0" w:displacedByCustomXml="next"/>
      </w:sdtContent>
    </w:sdt>
    <w:p w14:paraId="066C9699" w14:textId="45407305" w:rsidR="00A706B8" w:rsidRPr="00824841" w:rsidRDefault="00FB33E1" w:rsidP="00A706B8">
      <w:pPr>
        <w:rPr>
          <w:rFonts w:ascii="Arial" w:hAnsi="Arial" w:cs="Arial"/>
        </w:rPr>
      </w:pPr>
      <w:r w:rsidRPr="00824841">
        <w:rPr>
          <w:rStyle w:val="Style3"/>
          <w:rFonts w:cs="Arial"/>
          <w:b w:val="0"/>
          <w:bCs/>
          <w:sz w:val="22"/>
          <w:szCs w:val="20"/>
        </w:rPr>
        <w:t>Session Date:</w:t>
      </w:r>
      <w:r w:rsidRPr="00824841">
        <w:rPr>
          <w:rStyle w:val="Style3"/>
          <w:rFonts w:cs="Arial"/>
        </w:rPr>
        <w:t xml:space="preserve"> </w:t>
      </w:r>
      <w:sdt>
        <w:sdtPr>
          <w:rPr>
            <w:rStyle w:val="Style3"/>
          </w:rPr>
          <w:alias w:val="Session Date"/>
          <w:tag w:val="Session Date"/>
          <w:id w:val="879671154"/>
          <w:lock w:val="sdtLocked"/>
          <w:placeholder>
            <w:docPart w:val="8592AD9F33FF45BCAEF986CFB7778041"/>
          </w:placeholder>
          <w:date w:fullDate="2026-07-17T00:00:00Z">
            <w:dateFormat w:val="dddd, MMMM d, 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rFonts w:asciiTheme="minorHAnsi" w:hAnsiTheme="minorHAnsi" w:cs="Arial"/>
            <w:b w:val="0"/>
            <w:sz w:val="22"/>
          </w:rPr>
        </w:sdtEndPr>
        <w:sdtContent>
          <w:r w:rsidR="00551E43">
            <w:rPr>
              <w:rStyle w:val="Style3"/>
            </w:rPr>
            <w:t>Friday, J</w:t>
          </w:r>
          <w:r w:rsidR="00DD50C5">
            <w:rPr>
              <w:rStyle w:val="Style3"/>
            </w:rPr>
            <w:t>uly</w:t>
          </w:r>
          <w:r w:rsidR="00551E43">
            <w:rPr>
              <w:rStyle w:val="Style3"/>
            </w:rPr>
            <w:t xml:space="preserve"> </w:t>
          </w:r>
          <w:r w:rsidR="00DD50C5">
            <w:rPr>
              <w:rStyle w:val="Style3"/>
            </w:rPr>
            <w:t>17</w:t>
          </w:r>
          <w:r w:rsidR="00551E43">
            <w:rPr>
              <w:rStyle w:val="Style3"/>
            </w:rPr>
            <w:t>, 2026</w:t>
          </w:r>
        </w:sdtContent>
      </w:sdt>
      <w:r w:rsidR="00A706B8" w:rsidRPr="00824841">
        <w:rPr>
          <w:rFonts w:ascii="Arial" w:hAnsi="Arial" w:cs="Arial"/>
        </w:rPr>
        <w:tab/>
      </w:r>
      <w:r w:rsidRPr="00824841">
        <w:rPr>
          <w:rFonts w:ascii="Arial" w:hAnsi="Arial" w:cs="Arial"/>
        </w:rPr>
        <w:t xml:space="preserve">Session Time: </w:t>
      </w:r>
      <w:sdt>
        <w:sdtPr>
          <w:rPr>
            <w:rStyle w:val="Style3"/>
          </w:rPr>
          <w:alias w:val="Session Time"/>
          <w:tag w:val="Session Time"/>
          <w:id w:val="811682529"/>
          <w:lock w:val="sdtLocked"/>
          <w:placeholder>
            <w:docPart w:val="D725F15B26514918AC813DA68786289A"/>
          </w:placeholder>
        </w:sdtPr>
        <w:sdtEndPr>
          <w:rPr>
            <w:rStyle w:val="DefaultParagraphFont"/>
            <w:rFonts w:asciiTheme="minorHAnsi" w:hAnsiTheme="minorHAnsi" w:cs="Arial"/>
            <w:b w:val="0"/>
            <w:sz w:val="22"/>
          </w:rPr>
        </w:sdtEndPr>
        <w:sdtContent>
          <w:r w:rsidR="00551E43">
            <w:rPr>
              <w:rStyle w:val="Style3"/>
            </w:rPr>
            <w:t>10:00am-12:00pm</w:t>
          </w:r>
          <w:r w:rsidR="00DD50C5">
            <w:rPr>
              <w:rStyle w:val="Style3"/>
            </w:rPr>
            <w:t xml:space="preserve"> MT</w:t>
          </w:r>
        </w:sdtContent>
      </w:sdt>
    </w:p>
    <w:p w14:paraId="5FD905F2" w14:textId="247E33CA" w:rsidR="00A706B8" w:rsidRPr="00824841" w:rsidRDefault="00000000" w:rsidP="00A706B8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alias w:val="Program Chairs"/>
          <w:tag w:val="Program Chairs"/>
          <w:id w:val="1625961969"/>
          <w:lock w:val="sdtLocked"/>
          <w:placeholder>
            <w:docPart w:val="0EE3CBE3FEAA418E8186D774F9A00DFC"/>
          </w:placeholder>
        </w:sdtPr>
        <w:sdtContent>
          <w:r w:rsidR="00BF4599" w:rsidRPr="00824841">
            <w:rPr>
              <w:rFonts w:ascii="Arial" w:hAnsi="Arial" w:cs="Arial"/>
            </w:rPr>
            <w:t>Program Chairs:</w:t>
          </w:r>
          <w:r w:rsidR="00BF4599" w:rsidRPr="00551E43">
            <w:rPr>
              <w:sz w:val="24"/>
              <w:szCs w:val="24"/>
            </w:rPr>
            <w:t xml:space="preserve"> </w:t>
          </w:r>
          <w:r w:rsidR="00BF4599">
            <w:rPr>
              <w:sz w:val="24"/>
              <w:szCs w:val="24"/>
            </w:rPr>
            <w:t xml:space="preserve">Matthew Powell, MD; Ann Klopp, MD </w:t>
          </w:r>
        </w:sdtContent>
      </w:sdt>
    </w:p>
    <w:p w14:paraId="3CC0F0CA" w14:textId="45E982B8" w:rsidR="00BF4599" w:rsidRPr="00BF4599" w:rsidRDefault="00BF4599" w:rsidP="00FD35A6">
      <w:pPr>
        <w:pStyle w:val="Heading1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  <w:r w:rsidRPr="00BF4599">
        <w:rPr>
          <w:rFonts w:ascii="Arial" w:hAnsi="Arial" w:cs="Arial"/>
          <w:b w:val="0"/>
          <w:bCs/>
          <w:color w:val="000000" w:themeColor="text1"/>
          <w:sz w:val="22"/>
          <w:szCs w:val="22"/>
        </w:rPr>
        <w:t>Vice Chairs:</w:t>
      </w:r>
      <w:bookmarkStart w:id="1" w:name="_Hlk217395920"/>
      <w:r w:rsidRPr="00BF4599">
        <w:rPr>
          <w:rFonts w:ascii="Arial" w:hAnsi="Arial" w:cs="Arial"/>
          <w:b w:val="0"/>
          <w:bCs/>
          <w:color w:val="000000" w:themeColor="text1"/>
          <w:sz w:val="22"/>
          <w:szCs w:val="22"/>
        </w:rPr>
        <w:t xml:space="preserve"> Katherine Fuh,</w:t>
      </w:r>
      <w:r w:rsidR="00FA3A96">
        <w:rPr>
          <w:rFonts w:ascii="Arial" w:hAnsi="Arial" w:cs="Arial"/>
          <w:b w:val="0"/>
          <w:bCs/>
          <w:color w:val="000000" w:themeColor="text1"/>
          <w:sz w:val="22"/>
          <w:szCs w:val="22"/>
        </w:rPr>
        <w:t xml:space="preserve"> </w:t>
      </w:r>
      <w:r w:rsidRPr="00BF4599">
        <w:rPr>
          <w:rFonts w:ascii="Arial" w:hAnsi="Arial" w:cs="Arial"/>
          <w:b w:val="0"/>
          <w:bCs/>
          <w:color w:val="000000" w:themeColor="text1"/>
          <w:sz w:val="22"/>
          <w:szCs w:val="22"/>
        </w:rPr>
        <w:t>MD, PhD; Victoria Bae-Jump MD, Ph</w:t>
      </w:r>
      <w:bookmarkEnd w:id="1"/>
      <w:r w:rsidRPr="00BF4599">
        <w:rPr>
          <w:rFonts w:ascii="Arial" w:hAnsi="Arial" w:cs="Arial"/>
          <w:b w:val="0"/>
          <w:bCs/>
          <w:color w:val="000000" w:themeColor="text1"/>
          <w:sz w:val="22"/>
          <w:szCs w:val="22"/>
        </w:rPr>
        <w:t>D</w:t>
      </w:r>
    </w:p>
    <w:p w14:paraId="31ACE845" w14:textId="18958FF9" w:rsidR="001A54EB" w:rsidRDefault="001A54EB" w:rsidP="00FD35A6">
      <w:pPr>
        <w:pStyle w:val="Heading1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824841">
        <w:rPr>
          <w:rFonts w:ascii="Arial" w:hAnsi="Arial" w:cs="Arial"/>
        </w:rPr>
        <w:t>Learning Objectives</w:t>
      </w:r>
      <w:r w:rsidRPr="00824841">
        <w:rPr>
          <w:rFonts w:ascii="Arial" w:hAnsi="Arial" w:cs="Arial"/>
        </w:rPr>
        <w:br/>
      </w:r>
      <w:r w:rsidRPr="00824841">
        <w:rPr>
          <w:rFonts w:ascii="Arial" w:hAnsi="Arial" w:cs="Arial"/>
          <w:b w:val="0"/>
          <w:bCs/>
          <w:color w:val="auto"/>
          <w:sz w:val="22"/>
          <w:szCs w:val="22"/>
        </w:rPr>
        <w:t>Following this activity, participants will be better able to:</w:t>
      </w:r>
    </w:p>
    <w:p w14:paraId="7FF9CE2F" w14:textId="77777777" w:rsidR="00551E43" w:rsidRPr="00A24918" w:rsidRDefault="00551E43" w:rsidP="00551E43">
      <w:pPr>
        <w:pStyle w:val="ListParagraph"/>
        <w:numPr>
          <w:ilvl w:val="0"/>
          <w:numId w:val="4"/>
        </w:numPr>
        <w:spacing w:after="120"/>
        <w:ind w:right="1080"/>
        <w:rPr>
          <w:rFonts w:ascii="Arial" w:hAnsi="Arial" w:cs="Arial"/>
          <w:sz w:val="20"/>
          <w:szCs w:val="20"/>
        </w:rPr>
      </w:pPr>
      <w:r w:rsidRPr="00A24918">
        <w:rPr>
          <w:rFonts w:ascii="Arial" w:hAnsi="Arial" w:cs="Arial"/>
          <w:sz w:val="20"/>
          <w:szCs w:val="20"/>
        </w:rPr>
        <w:t xml:space="preserve">Discuss national and international priorities, goals and initiatives in the management of </w:t>
      </w:r>
      <w:r>
        <w:rPr>
          <w:rFonts w:ascii="Arial" w:hAnsi="Arial" w:cs="Arial"/>
          <w:sz w:val="20"/>
          <w:szCs w:val="20"/>
        </w:rPr>
        <w:t>Uterine</w:t>
      </w:r>
      <w:r w:rsidRPr="00A24918">
        <w:rPr>
          <w:rFonts w:ascii="Arial" w:hAnsi="Arial" w:cs="Arial"/>
          <w:sz w:val="20"/>
          <w:szCs w:val="20"/>
        </w:rPr>
        <w:t xml:space="preserve"> cancer</w:t>
      </w:r>
      <w:r>
        <w:rPr>
          <w:rFonts w:ascii="Arial" w:hAnsi="Arial" w:cs="Arial"/>
          <w:sz w:val="20"/>
          <w:szCs w:val="20"/>
        </w:rPr>
        <w:t>.</w:t>
      </w:r>
    </w:p>
    <w:p w14:paraId="707FA1F3" w14:textId="77777777" w:rsidR="00551E43" w:rsidRPr="00A24918" w:rsidRDefault="00551E43" w:rsidP="00551E43">
      <w:pPr>
        <w:pStyle w:val="ListParagraph"/>
        <w:numPr>
          <w:ilvl w:val="0"/>
          <w:numId w:val="4"/>
        </w:numPr>
        <w:spacing w:after="120"/>
        <w:ind w:right="1080"/>
        <w:rPr>
          <w:rFonts w:ascii="Arial" w:hAnsi="Arial" w:cs="Arial"/>
          <w:sz w:val="20"/>
          <w:szCs w:val="20"/>
        </w:rPr>
      </w:pPr>
      <w:r w:rsidRPr="00A24918">
        <w:rPr>
          <w:rFonts w:ascii="Arial" w:hAnsi="Arial" w:cs="Arial"/>
          <w:sz w:val="20"/>
          <w:szCs w:val="20"/>
        </w:rPr>
        <w:t xml:space="preserve">Discuss currently active and developing NRG clinical trials on the prevention, diagnosis, and treatment of </w:t>
      </w:r>
      <w:r>
        <w:rPr>
          <w:rFonts w:ascii="Arial" w:hAnsi="Arial" w:cs="Arial"/>
          <w:sz w:val="20"/>
          <w:szCs w:val="20"/>
        </w:rPr>
        <w:t>uterine corpus</w:t>
      </w:r>
      <w:r w:rsidRPr="00A24918">
        <w:rPr>
          <w:rFonts w:ascii="Arial" w:hAnsi="Arial" w:cs="Arial"/>
          <w:sz w:val="20"/>
          <w:szCs w:val="20"/>
        </w:rPr>
        <w:t xml:space="preserve"> cancers</w:t>
      </w:r>
      <w:r>
        <w:rPr>
          <w:rFonts w:ascii="Arial" w:hAnsi="Arial" w:cs="Arial"/>
          <w:sz w:val="20"/>
          <w:szCs w:val="20"/>
        </w:rPr>
        <w:t>.</w:t>
      </w:r>
    </w:p>
    <w:p w14:paraId="22563059" w14:textId="77777777" w:rsidR="00551E43" w:rsidRDefault="00551E43" w:rsidP="00551E43">
      <w:pPr>
        <w:pStyle w:val="ListParagraph"/>
        <w:numPr>
          <w:ilvl w:val="0"/>
          <w:numId w:val="4"/>
        </w:numPr>
        <w:spacing w:after="120"/>
        <w:ind w:right="1080"/>
        <w:rPr>
          <w:rFonts w:ascii="Arial" w:hAnsi="Arial" w:cs="Arial"/>
          <w:sz w:val="20"/>
          <w:szCs w:val="20"/>
        </w:rPr>
      </w:pPr>
      <w:r w:rsidRPr="00A24918">
        <w:rPr>
          <w:rFonts w:ascii="Arial" w:hAnsi="Arial" w:cs="Arial"/>
          <w:sz w:val="20"/>
          <w:szCs w:val="20"/>
        </w:rPr>
        <w:t>Discuss promising therapeutics in development and potential translational research objectives and strategies for future clinical trials</w:t>
      </w:r>
      <w:r>
        <w:rPr>
          <w:rFonts w:ascii="Arial" w:hAnsi="Arial" w:cs="Arial"/>
          <w:sz w:val="20"/>
          <w:szCs w:val="20"/>
        </w:rPr>
        <w:t>.</w:t>
      </w:r>
    </w:p>
    <w:p w14:paraId="36C8F610" w14:textId="77777777" w:rsidR="00551E43" w:rsidRPr="00A24918" w:rsidRDefault="00551E43" w:rsidP="00551E43">
      <w:pPr>
        <w:pStyle w:val="ListParagraph"/>
        <w:numPr>
          <w:ilvl w:val="0"/>
          <w:numId w:val="4"/>
        </w:numPr>
        <w:spacing w:after="120"/>
        <w:ind w:right="1080"/>
        <w:rPr>
          <w:rFonts w:ascii="Arial" w:hAnsi="Arial" w:cs="Arial"/>
          <w:sz w:val="20"/>
          <w:szCs w:val="20"/>
        </w:rPr>
      </w:pPr>
      <w:r w:rsidRPr="00A24918">
        <w:rPr>
          <w:rFonts w:ascii="Arial" w:hAnsi="Arial" w:cs="Arial"/>
          <w:sz w:val="20"/>
          <w:szCs w:val="20"/>
        </w:rPr>
        <w:t>Apply standards and procedures needed to design, submit, (revise), and conduct a research protocol within the NRG</w:t>
      </w:r>
    </w:p>
    <w:p w14:paraId="46B26717" w14:textId="054F4D19" w:rsidR="00551E43" w:rsidRDefault="00551E43" w:rsidP="00551E43">
      <w:pPr>
        <w:pStyle w:val="ListParagraph"/>
        <w:numPr>
          <w:ilvl w:val="0"/>
          <w:numId w:val="4"/>
        </w:numPr>
        <w:spacing w:after="120"/>
        <w:ind w:right="1080"/>
        <w:rPr>
          <w:rFonts w:ascii="Arial" w:hAnsi="Arial" w:cs="Arial"/>
          <w:sz w:val="20"/>
          <w:szCs w:val="20"/>
        </w:rPr>
      </w:pPr>
      <w:r w:rsidRPr="00A24918">
        <w:rPr>
          <w:rFonts w:ascii="Arial" w:hAnsi="Arial" w:cs="Arial"/>
          <w:sz w:val="20"/>
          <w:szCs w:val="20"/>
        </w:rPr>
        <w:t xml:space="preserve">Outline both potential barriers and potential solutions to improve enrollment to NRG clinical trials in </w:t>
      </w:r>
      <w:r>
        <w:rPr>
          <w:rFonts w:ascii="Arial" w:hAnsi="Arial" w:cs="Arial"/>
          <w:sz w:val="20"/>
          <w:szCs w:val="20"/>
        </w:rPr>
        <w:t>uterine corpus</w:t>
      </w:r>
      <w:r w:rsidRPr="00A24918">
        <w:rPr>
          <w:rFonts w:ascii="Arial" w:hAnsi="Arial" w:cs="Arial"/>
          <w:sz w:val="20"/>
          <w:szCs w:val="20"/>
        </w:rPr>
        <w:t xml:space="preserve"> cancer</w:t>
      </w:r>
      <w:r>
        <w:rPr>
          <w:rFonts w:ascii="Arial" w:hAnsi="Arial" w:cs="Arial"/>
          <w:sz w:val="20"/>
          <w:szCs w:val="20"/>
        </w:rPr>
        <w:t>s</w:t>
      </w:r>
      <w:r w:rsidRPr="00A24918">
        <w:rPr>
          <w:rFonts w:ascii="Arial" w:hAnsi="Arial" w:cs="Arial"/>
          <w:sz w:val="20"/>
          <w:szCs w:val="20"/>
        </w:rPr>
        <w:t xml:space="preserve"> to include international collaboration</w:t>
      </w:r>
    </w:p>
    <w:p w14:paraId="459274DB" w14:textId="20BE9EAD" w:rsidR="006A61B6" w:rsidRPr="006A61B6" w:rsidRDefault="006A61B6" w:rsidP="006A61B6">
      <w:pPr>
        <w:spacing w:after="120"/>
        <w:ind w:right="1080"/>
        <w:rPr>
          <w:rFonts w:ascii="Arial" w:hAnsi="Arial" w:cs="Arial"/>
          <w:sz w:val="20"/>
          <w:szCs w:val="20"/>
        </w:rPr>
      </w:pPr>
      <w:r w:rsidRPr="006A61B6">
        <w:rPr>
          <w:rFonts w:ascii="Arial" w:hAnsi="Arial" w:cs="Arial"/>
          <w:sz w:val="20"/>
          <w:szCs w:val="20"/>
          <w:highlight w:val="yellow"/>
        </w:rPr>
        <w:t>**NOTE IF YOUR NAME IS HIGHLIGHTED, PLEASE PREPARE A REVIEW OF THE CONCEPT.  IF YOUR NAME IS LISTED FIRST YOU SHOULD BE THE PRIMARY REVIEWER AND COORDINATE COMMENTS FROM THE OTHER REVIEWERS.</w:t>
      </w:r>
    </w:p>
    <w:p w14:paraId="275EA8DF" w14:textId="2214053D" w:rsidR="00FD35A6" w:rsidRPr="00824841" w:rsidRDefault="00372005" w:rsidP="00FD35A6">
      <w:pPr>
        <w:pStyle w:val="Heading1"/>
        <w:rPr>
          <w:rFonts w:ascii="Arial" w:hAnsi="Arial" w:cs="Arial"/>
        </w:rPr>
      </w:pPr>
      <w:r w:rsidRPr="00824841">
        <w:rPr>
          <w:rFonts w:ascii="Arial" w:hAnsi="Arial" w:cs="Arial"/>
        </w:rPr>
        <w:t>Meeting Agenda</w:t>
      </w:r>
    </w:p>
    <w:tbl>
      <w:tblPr>
        <w:tblStyle w:val="OfficeHours"/>
        <w:tblpPr w:leftFromText="187" w:rightFromText="187" w:vertAnchor="text" w:tblpXSpec="center" w:tblpY="1"/>
        <w:tblOverlap w:val="never"/>
        <w:tblW w:w="10795" w:type="dxa"/>
        <w:tblCellSpacing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620" w:firstRow="1" w:lastRow="0" w:firstColumn="0" w:lastColumn="0" w:noHBand="1" w:noVBand="1"/>
      </w:tblPr>
      <w:tblGrid>
        <w:gridCol w:w="1705"/>
        <w:gridCol w:w="5850"/>
        <w:gridCol w:w="3240"/>
      </w:tblGrid>
      <w:tr w:rsidR="00171218" w:rsidRPr="00824841" w14:paraId="4719A942" w14:textId="77777777" w:rsidTr="00DD4A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CellSpacing w:w="21" w:type="dxa"/>
        </w:trPr>
        <w:tc>
          <w:tcPr>
            <w:tcW w:w="1642" w:type="dxa"/>
            <w:vAlign w:val="center"/>
          </w:tcPr>
          <w:p w14:paraId="67D43379" w14:textId="67229498" w:rsidR="00171218" w:rsidRPr="00824841" w:rsidRDefault="00171218" w:rsidP="00120A62">
            <w:pPr>
              <w:rPr>
                <w:rFonts w:ascii="Arial" w:hAnsi="Arial" w:cs="Arial"/>
                <w:sz w:val="28"/>
                <w:szCs w:val="28"/>
              </w:rPr>
            </w:pPr>
            <w:r w:rsidRPr="00824841">
              <w:rPr>
                <w:rStyle w:val="Emphasis"/>
                <w:rFonts w:ascii="Arial" w:hAnsi="Arial" w:cs="Arial"/>
                <w:sz w:val="28"/>
                <w:szCs w:val="28"/>
              </w:rPr>
              <w:t>Time</w:t>
            </w:r>
          </w:p>
        </w:tc>
        <w:tc>
          <w:tcPr>
            <w:tcW w:w="5808" w:type="dxa"/>
            <w:vAlign w:val="center"/>
          </w:tcPr>
          <w:p w14:paraId="52C7A2E7" w14:textId="58FDEE1D" w:rsidR="00171218" w:rsidRPr="00824841" w:rsidRDefault="00171218" w:rsidP="00120A62">
            <w:pPr>
              <w:rPr>
                <w:rFonts w:ascii="Arial" w:hAnsi="Arial" w:cs="Arial"/>
                <w:b w:val="0"/>
                <w:bCs/>
                <w:sz w:val="28"/>
                <w:szCs w:val="28"/>
              </w:rPr>
            </w:pPr>
            <w:r w:rsidRPr="00824841">
              <w:rPr>
                <w:rFonts w:ascii="Arial" w:hAnsi="Arial" w:cs="Arial"/>
                <w:sz w:val="28"/>
                <w:szCs w:val="28"/>
              </w:rPr>
              <w:t>Topic</w:t>
            </w:r>
          </w:p>
        </w:tc>
        <w:tc>
          <w:tcPr>
            <w:tcW w:w="3177" w:type="dxa"/>
            <w:vAlign w:val="center"/>
          </w:tcPr>
          <w:p w14:paraId="4FC15654" w14:textId="50CC06DA" w:rsidR="00171218" w:rsidRPr="00562992" w:rsidRDefault="00562992" w:rsidP="00120A62">
            <w:pPr>
              <w:rPr>
                <w:rFonts w:ascii="Arial" w:hAnsi="Arial" w:cs="Arial"/>
                <w:b w:val="0"/>
                <w:bCs/>
                <w:sz w:val="28"/>
                <w:szCs w:val="28"/>
              </w:rPr>
            </w:pPr>
            <w:r w:rsidRPr="00562992">
              <w:rPr>
                <w:rStyle w:val="Emphasis"/>
                <w:rFonts w:ascii="Arial" w:hAnsi="Arial" w:cs="Arial"/>
                <w:sz w:val="28"/>
                <w:szCs w:val="28"/>
              </w:rPr>
              <w:t>Speaker</w:t>
            </w:r>
          </w:p>
        </w:tc>
      </w:tr>
      <w:tr w:rsidR="00663BEF" w:rsidRPr="00824841" w14:paraId="27ED4B6D" w14:textId="77777777" w:rsidTr="00DD4AC0">
        <w:trPr>
          <w:trHeight w:val="325"/>
          <w:tblCellSpacing w:w="21" w:type="dxa"/>
        </w:trPr>
        <w:tc>
          <w:tcPr>
            <w:tcW w:w="10711" w:type="dxa"/>
            <w:gridSpan w:val="3"/>
            <w:shd w:val="clear" w:color="auto" w:fill="17365D" w:themeFill="text2" w:themeFillShade="BF"/>
            <w:vAlign w:val="center"/>
          </w:tcPr>
          <w:p w14:paraId="4419AC21" w14:textId="5FB6681F" w:rsidR="00663BEF" w:rsidRPr="00824841" w:rsidRDefault="00663BEF" w:rsidP="00663BEF">
            <w:pPr>
              <w:jc w:val="center"/>
              <w:rPr>
                <w:rStyle w:val="Style1"/>
                <w:rFonts w:cs="Arial"/>
                <w:sz w:val="22"/>
              </w:rPr>
            </w:pPr>
            <w:r w:rsidRPr="00824841">
              <w:rPr>
                <w:rStyle w:val="Style1"/>
                <w:rFonts w:cs="Arial"/>
                <w:sz w:val="22"/>
              </w:rPr>
              <w:t xml:space="preserve">CME </w:t>
            </w:r>
          </w:p>
        </w:tc>
      </w:tr>
      <w:tr w:rsidR="006475F6" w:rsidRPr="00824841" w14:paraId="4437674B" w14:textId="77777777" w:rsidTr="00DD4AC0">
        <w:trPr>
          <w:tblCellSpacing w:w="21" w:type="dxa"/>
        </w:trPr>
        <w:tc>
          <w:tcPr>
            <w:tcW w:w="1642" w:type="dxa"/>
            <w:vAlign w:val="center"/>
          </w:tcPr>
          <w:p w14:paraId="28DF8FA6" w14:textId="67F99BB2" w:rsidR="006475F6" w:rsidRPr="00824841" w:rsidRDefault="000D2952" w:rsidP="00A10C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841">
              <w:rPr>
                <w:rFonts w:ascii="Arial" w:hAnsi="Arial" w:cs="Arial"/>
                <w:sz w:val="18"/>
                <w:szCs w:val="18"/>
              </w:rPr>
              <w:t>1</w:t>
            </w:r>
            <w:r w:rsidR="00D8353A">
              <w:rPr>
                <w:rFonts w:ascii="Arial" w:hAnsi="Arial" w:cs="Arial"/>
                <w:sz w:val="18"/>
                <w:szCs w:val="18"/>
              </w:rPr>
              <w:t>0</w:t>
            </w:r>
            <w:r w:rsidRPr="00824841">
              <w:rPr>
                <w:rFonts w:ascii="Arial" w:hAnsi="Arial" w:cs="Arial"/>
                <w:sz w:val="18"/>
                <w:szCs w:val="18"/>
              </w:rPr>
              <w:t>:00 – 1</w:t>
            </w:r>
            <w:r w:rsidR="00D8353A">
              <w:rPr>
                <w:rFonts w:ascii="Arial" w:hAnsi="Arial" w:cs="Arial"/>
                <w:sz w:val="18"/>
                <w:szCs w:val="18"/>
              </w:rPr>
              <w:t>0</w:t>
            </w:r>
            <w:r w:rsidRPr="00824841">
              <w:rPr>
                <w:rFonts w:ascii="Arial" w:hAnsi="Arial" w:cs="Arial"/>
                <w:sz w:val="18"/>
                <w:szCs w:val="18"/>
              </w:rPr>
              <w:t>:</w:t>
            </w:r>
            <w:r w:rsidR="00D8353A">
              <w:rPr>
                <w:rFonts w:ascii="Arial" w:hAnsi="Arial" w:cs="Arial"/>
                <w:sz w:val="18"/>
                <w:szCs w:val="18"/>
              </w:rPr>
              <w:t>10</w:t>
            </w:r>
            <w:r w:rsidRPr="0082484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8353A">
              <w:rPr>
                <w:rFonts w:ascii="Arial" w:hAnsi="Arial" w:cs="Arial"/>
                <w:sz w:val="18"/>
                <w:szCs w:val="18"/>
              </w:rPr>
              <w:t>A</w:t>
            </w:r>
            <w:r w:rsidRPr="0082484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5808" w:type="dxa"/>
            <w:shd w:val="clear" w:color="auto" w:fill="FFFFFF" w:themeFill="background1"/>
            <w:vAlign w:val="center"/>
          </w:tcPr>
          <w:p w14:paraId="23969C23" w14:textId="2557EA4B" w:rsidR="006475F6" w:rsidRPr="00824841" w:rsidRDefault="000D2952" w:rsidP="00120A62">
            <w:pPr>
              <w:rPr>
                <w:rFonts w:ascii="Arial" w:hAnsi="Arial" w:cs="Arial"/>
              </w:rPr>
            </w:pPr>
            <w:r w:rsidRPr="00824841">
              <w:rPr>
                <w:rFonts w:ascii="Arial" w:hAnsi="Arial" w:cs="Arial"/>
              </w:rPr>
              <w:t>Welcome</w:t>
            </w:r>
            <w:r w:rsidR="00D8353A">
              <w:rPr>
                <w:rFonts w:ascii="Arial" w:hAnsi="Arial" w:cs="Arial"/>
              </w:rPr>
              <w:t>, Introductions</w:t>
            </w:r>
          </w:p>
        </w:tc>
        <w:tc>
          <w:tcPr>
            <w:tcW w:w="3177" w:type="dxa"/>
            <w:shd w:val="clear" w:color="auto" w:fill="FFFFFF" w:themeFill="background1"/>
            <w:vAlign w:val="center"/>
          </w:tcPr>
          <w:p w14:paraId="2421EABF" w14:textId="5BCBF5ED" w:rsidR="006475F6" w:rsidRPr="00824841" w:rsidRDefault="00D1536C" w:rsidP="00120A62">
            <w:pPr>
              <w:rPr>
                <w:rFonts w:ascii="Arial" w:hAnsi="Arial" w:cs="Arial"/>
              </w:rPr>
            </w:pPr>
            <w:r>
              <w:rPr>
                <w:color w:val="000000"/>
                <w:sz w:val="27"/>
                <w:szCs w:val="27"/>
              </w:rPr>
              <w:t xml:space="preserve">Matthew </w:t>
            </w:r>
            <w:r w:rsidR="00D8353A">
              <w:rPr>
                <w:color w:val="000000"/>
                <w:sz w:val="27"/>
                <w:szCs w:val="27"/>
              </w:rPr>
              <w:t>Powell</w:t>
            </w:r>
            <w:r>
              <w:rPr>
                <w:color w:val="000000"/>
                <w:sz w:val="27"/>
                <w:szCs w:val="27"/>
              </w:rPr>
              <w:t>, MD</w:t>
            </w:r>
            <w:r w:rsidR="00D8353A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 xml:space="preserve">Ann </w:t>
            </w:r>
            <w:r w:rsidR="00D8353A">
              <w:rPr>
                <w:color w:val="000000"/>
                <w:sz w:val="27"/>
                <w:szCs w:val="27"/>
              </w:rPr>
              <w:t>Klopp</w:t>
            </w:r>
            <w:r>
              <w:rPr>
                <w:color w:val="000000"/>
                <w:sz w:val="27"/>
                <w:szCs w:val="27"/>
              </w:rPr>
              <w:t>, MD</w:t>
            </w:r>
            <w:r w:rsidR="00824841">
              <w:rPr>
                <w:rStyle w:val="PlaceholderText"/>
                <w:rFonts w:ascii="Arial" w:hAnsi="Arial" w:cs="Arial"/>
                <w:color w:val="auto"/>
              </w:rPr>
              <w:br/>
            </w:r>
          </w:p>
        </w:tc>
      </w:tr>
      <w:tr w:rsidR="006475F6" w:rsidRPr="00824841" w14:paraId="3DC51F90" w14:textId="77777777" w:rsidTr="00DD4AC0">
        <w:trPr>
          <w:tblCellSpacing w:w="21" w:type="dxa"/>
        </w:trPr>
        <w:tc>
          <w:tcPr>
            <w:tcW w:w="1642" w:type="dxa"/>
            <w:vAlign w:val="center"/>
          </w:tcPr>
          <w:p w14:paraId="38460E3D" w14:textId="472D80E2" w:rsidR="006475F6" w:rsidRPr="00824841" w:rsidRDefault="00D8353A" w:rsidP="00A10C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10:10-10:</w:t>
            </w:r>
            <w:r w:rsidR="00DD50C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808" w:type="dxa"/>
            <w:shd w:val="clear" w:color="auto" w:fill="FFFFFF" w:themeFill="background1"/>
            <w:vAlign w:val="center"/>
          </w:tcPr>
          <w:p w14:paraId="729D0828" w14:textId="1B277843" w:rsidR="00596A70" w:rsidRPr="00824841" w:rsidRDefault="00DD50C5" w:rsidP="00120A62">
            <w:pPr>
              <w:rPr>
                <w:rFonts w:ascii="Arial" w:hAnsi="Arial" w:cs="Arial"/>
                <w:bCs/>
                <w:color w:val="808080" w:themeColor="background1" w:themeShade="80"/>
              </w:rPr>
            </w:pPr>
            <w:r w:rsidRPr="00DD50C5">
              <w:rPr>
                <w:color w:val="000000"/>
                <w:sz w:val="27"/>
                <w:szCs w:val="27"/>
              </w:rPr>
              <w:t>Endometrial Cancer Molecularly Targeted Therapy Consortium</w:t>
            </w:r>
          </w:p>
        </w:tc>
        <w:tc>
          <w:tcPr>
            <w:tcW w:w="3177" w:type="dxa"/>
            <w:shd w:val="clear" w:color="auto" w:fill="FFFFFF" w:themeFill="background1"/>
            <w:vAlign w:val="center"/>
          </w:tcPr>
          <w:p w14:paraId="2777E627" w14:textId="43663460" w:rsidR="006475F6" w:rsidRPr="00824841" w:rsidRDefault="00A10CC7" w:rsidP="00120A62">
            <w:pPr>
              <w:rPr>
                <w:rFonts w:ascii="Arial" w:hAnsi="Arial" w:cs="Arial"/>
                <w:bCs/>
              </w:rPr>
            </w:pPr>
            <w:r>
              <w:rPr>
                <w:rStyle w:val="PlaceholderText"/>
                <w:rFonts w:ascii="Arial" w:hAnsi="Arial" w:cs="Arial"/>
                <w:color w:val="auto"/>
              </w:rPr>
              <w:br/>
            </w:r>
            <w:r w:rsidR="00DD50C5">
              <w:rPr>
                <w:rFonts w:ascii="Arial" w:hAnsi="Arial" w:cs="Arial"/>
                <w:bCs/>
              </w:rPr>
              <w:t>Dr. Angeles Alvarez Secord</w:t>
            </w:r>
          </w:p>
        </w:tc>
      </w:tr>
      <w:tr w:rsidR="0001067D" w:rsidRPr="00824841" w14:paraId="0FA2E613" w14:textId="77777777" w:rsidTr="00DD4AC0">
        <w:trPr>
          <w:tblCellSpacing w:w="21" w:type="dxa"/>
        </w:trPr>
        <w:tc>
          <w:tcPr>
            <w:tcW w:w="1642" w:type="dxa"/>
            <w:vAlign w:val="center"/>
          </w:tcPr>
          <w:p w14:paraId="2308E590" w14:textId="60142955" w:rsidR="0001067D" w:rsidRPr="00824841" w:rsidRDefault="00D8353A" w:rsidP="00A10C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</w:t>
            </w:r>
            <w:r w:rsidR="00DD50C5">
              <w:rPr>
                <w:rFonts w:ascii="Arial" w:hAnsi="Arial" w:cs="Arial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-1</w:t>
            </w:r>
            <w:r w:rsidR="003E0D4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="00DD50C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808" w:type="dxa"/>
            <w:shd w:val="clear" w:color="auto" w:fill="FFFFFF" w:themeFill="background1"/>
            <w:vAlign w:val="center"/>
          </w:tcPr>
          <w:p w14:paraId="576D1A46" w14:textId="1DF5C8B9" w:rsidR="00596A70" w:rsidRPr="00824841" w:rsidRDefault="00D8353A" w:rsidP="00596A70">
            <w:pPr>
              <w:rPr>
                <w:rFonts w:ascii="Arial" w:hAnsi="Arial" w:cs="Arial"/>
                <w:bCs/>
              </w:rPr>
            </w:pPr>
            <w:r>
              <w:rPr>
                <w:color w:val="000000"/>
                <w:sz w:val="27"/>
                <w:szCs w:val="27"/>
              </w:rPr>
              <w:t>New Concept Review</w:t>
            </w:r>
            <w:r w:rsidR="008B3F2C">
              <w:rPr>
                <w:color w:val="000000"/>
                <w:sz w:val="27"/>
                <w:szCs w:val="27"/>
              </w:rPr>
              <w:t>:  Primary review:</w:t>
            </w:r>
          </w:p>
          <w:p w14:paraId="2725C5F1" w14:textId="7EAD70FA" w:rsidR="0001067D" w:rsidRPr="0090272B" w:rsidRDefault="008B3F2C" w:rsidP="0090272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90272B">
              <w:rPr>
                <w:rFonts w:ascii="Arial" w:hAnsi="Arial" w:cs="Arial"/>
                <w:bCs/>
              </w:rPr>
              <w:t>UC2619</w:t>
            </w:r>
            <w:r w:rsidRPr="0090272B">
              <w:rPr>
                <w:rFonts w:ascii="Arial" w:hAnsi="Arial" w:cs="Arial"/>
                <w:bCs/>
              </w:rPr>
              <w:t xml:space="preserve"> </w:t>
            </w:r>
            <w:r w:rsidRPr="0090272B">
              <w:rPr>
                <w:rFonts w:ascii="Arial" w:hAnsi="Arial" w:cs="Arial"/>
                <w:bCs/>
              </w:rPr>
              <w:t>Investigation of Sacituzumab Govitecan in patients with chemo-resistant Gestational Trophoblastic Neoplasia; a single arm phase II trial.</w:t>
            </w:r>
          </w:p>
          <w:p w14:paraId="5815F39D" w14:textId="77777777" w:rsidR="008B3F2C" w:rsidRDefault="008B3F2C" w:rsidP="00596A70">
            <w:pPr>
              <w:rPr>
                <w:rFonts w:ascii="Arial" w:hAnsi="Arial" w:cs="Arial"/>
                <w:bCs/>
              </w:rPr>
            </w:pPr>
          </w:p>
          <w:p w14:paraId="2C35671A" w14:textId="1AE3C021" w:rsidR="008B3F2C" w:rsidRDefault="008B3F2C" w:rsidP="00596A7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Reviews </w:t>
            </w:r>
            <w:r w:rsidR="00942859">
              <w:rPr>
                <w:rFonts w:ascii="Arial" w:hAnsi="Arial" w:cs="Arial"/>
                <w:bCs/>
              </w:rPr>
              <w:t>with</w:t>
            </w:r>
            <w:r>
              <w:rPr>
                <w:rFonts w:ascii="Arial" w:hAnsi="Arial" w:cs="Arial"/>
                <w:bCs/>
              </w:rPr>
              <w:t xml:space="preserve"> other committee</w:t>
            </w:r>
            <w:r w:rsidR="006A61B6">
              <w:rPr>
                <w:rFonts w:ascii="Arial" w:hAnsi="Arial" w:cs="Arial"/>
                <w:bCs/>
              </w:rPr>
              <w:t>s</w:t>
            </w:r>
            <w:r>
              <w:rPr>
                <w:rFonts w:ascii="Arial" w:hAnsi="Arial" w:cs="Arial"/>
                <w:bCs/>
              </w:rPr>
              <w:t xml:space="preserve"> being primary:</w:t>
            </w:r>
          </w:p>
          <w:p w14:paraId="2CC81E89" w14:textId="251775EA" w:rsidR="008B3F2C" w:rsidRPr="0090272B" w:rsidRDefault="008B3F2C" w:rsidP="0090272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lang w:val="en"/>
              </w:rPr>
            </w:pPr>
            <w:r w:rsidRPr="0090272B">
              <w:rPr>
                <w:rFonts w:ascii="Arial" w:hAnsi="Arial" w:cs="Arial"/>
                <w:bCs/>
                <w:lang w:val="en"/>
              </w:rPr>
              <w:t>DT2618 Phase 1/2 Clinical Trial of Lenvatinib, Pembrolizumab and Hypofractionated Pelvic Radiation Therapy for pMMR Recurrent Endometrial Cancer</w:t>
            </w:r>
          </w:p>
          <w:p w14:paraId="504AE5C4" w14:textId="77777777" w:rsidR="008B3F2C" w:rsidRDefault="008B3F2C" w:rsidP="008B3F2C">
            <w:pPr>
              <w:rPr>
                <w:rFonts w:ascii="Arial" w:hAnsi="Arial" w:cs="Arial"/>
                <w:bCs/>
                <w:lang w:val="en"/>
              </w:rPr>
            </w:pPr>
          </w:p>
          <w:p w14:paraId="6FB12E8B" w14:textId="7F9BE336" w:rsidR="008B3F2C" w:rsidRPr="0090272B" w:rsidRDefault="008B3F2C" w:rsidP="0090272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lang w:val="en"/>
              </w:rPr>
            </w:pPr>
            <w:r w:rsidRPr="0090272B">
              <w:rPr>
                <w:rFonts w:ascii="Arial" w:hAnsi="Arial" w:cs="Arial"/>
                <w:bCs/>
                <w:lang w:val="en"/>
              </w:rPr>
              <w:lastRenderedPageBreak/>
              <w:t xml:space="preserve">RT2616 </w:t>
            </w:r>
            <w:r w:rsidRPr="0090272B">
              <w:rPr>
                <w:rFonts w:ascii="Arial" w:hAnsi="Arial" w:cs="Arial"/>
                <w:bCs/>
                <w:lang w:val="en"/>
              </w:rPr>
              <w:t>Randomized phase II trial of ipilimumab and nivolumab versus weekly paclitaxel and bevacizumab (and pembrolizumab in PD-L1+) ovarian, fallopian tube, primary peritoneal, or endometriosis-associated clear cell carcinoma</w:t>
            </w:r>
          </w:p>
          <w:p w14:paraId="275B8FDE" w14:textId="7F9EDEFC" w:rsidR="008B3F2C" w:rsidRPr="00824841" w:rsidRDefault="008B3F2C" w:rsidP="00596A7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77" w:type="dxa"/>
            <w:shd w:val="clear" w:color="auto" w:fill="FFFFFF" w:themeFill="background1"/>
            <w:vAlign w:val="center"/>
          </w:tcPr>
          <w:p w14:paraId="4308FD85" w14:textId="2E41E842" w:rsidR="008B3F2C" w:rsidRPr="0090272B" w:rsidRDefault="008B3F2C" w:rsidP="0001067D">
            <w:pPr>
              <w:pStyle w:val="ListParagraph"/>
              <w:numPr>
                <w:ilvl w:val="0"/>
                <w:numId w:val="7"/>
              </w:numPr>
              <w:rPr>
                <w:bCs/>
                <w:color w:val="000000"/>
                <w:sz w:val="27"/>
                <w:szCs w:val="27"/>
              </w:rPr>
            </w:pPr>
            <w:r w:rsidRPr="0090272B">
              <w:rPr>
                <w:bCs/>
                <w:color w:val="000000"/>
                <w:sz w:val="27"/>
                <w:szCs w:val="27"/>
              </w:rPr>
              <w:lastRenderedPageBreak/>
              <w:t>Dimitrios Nasioudis MD</w:t>
            </w:r>
            <w:r w:rsidRPr="0090272B">
              <w:rPr>
                <w:bCs/>
                <w:color w:val="000000"/>
                <w:sz w:val="27"/>
                <w:szCs w:val="27"/>
              </w:rPr>
              <w:t xml:space="preserve"> PI</w:t>
            </w:r>
            <w:r w:rsidR="0090272B">
              <w:rPr>
                <w:bCs/>
                <w:color w:val="000000"/>
                <w:sz w:val="27"/>
                <w:szCs w:val="27"/>
              </w:rPr>
              <w:t>,</w:t>
            </w:r>
            <w:r w:rsidRPr="0090272B">
              <w:rPr>
                <w:rFonts w:ascii="Arial" w:hAnsi="Arial" w:cs="Arial"/>
                <w:bCs/>
              </w:rPr>
              <w:t>Lainie Martin MD</w:t>
            </w:r>
            <w:r w:rsidRPr="0090272B">
              <w:rPr>
                <w:rFonts w:ascii="Arial" w:hAnsi="Arial" w:cs="Arial"/>
                <w:bCs/>
              </w:rPr>
              <w:t xml:space="preserve"> CO-PI</w:t>
            </w:r>
          </w:p>
          <w:p w14:paraId="4B54F9D3" w14:textId="188BCEE9" w:rsidR="008B3F2C" w:rsidRDefault="008B3F2C" w:rsidP="0001067D">
            <w:pPr>
              <w:rPr>
                <w:rFonts w:ascii="Arial" w:hAnsi="Arial" w:cs="Arial"/>
                <w:bCs/>
              </w:rPr>
            </w:pPr>
            <w:r w:rsidRPr="0090272B">
              <w:rPr>
                <w:rFonts w:ascii="Arial" w:hAnsi="Arial" w:cs="Arial"/>
                <w:bCs/>
              </w:rPr>
              <w:t xml:space="preserve">Discussants: </w:t>
            </w:r>
            <w:r w:rsidR="0090272B" w:rsidRPr="006A61B6">
              <w:rPr>
                <w:rFonts w:ascii="Arial" w:hAnsi="Arial" w:cs="Arial"/>
                <w:bCs/>
                <w:highlight w:val="yellow"/>
              </w:rPr>
              <w:t>Helen Mackay, Marilyn Huang, Sarah H. Kim</w:t>
            </w:r>
            <w:r w:rsidR="0090272B" w:rsidRPr="0090272B">
              <w:rPr>
                <w:rFonts w:ascii="Arial" w:hAnsi="Arial" w:cs="Arial"/>
                <w:bCs/>
              </w:rPr>
              <w:t xml:space="preserve"> </w:t>
            </w:r>
          </w:p>
          <w:p w14:paraId="3CA92DC1" w14:textId="77777777" w:rsidR="006A61B6" w:rsidRDefault="006A61B6" w:rsidP="0001067D">
            <w:pPr>
              <w:rPr>
                <w:rFonts w:ascii="Arial" w:hAnsi="Arial" w:cs="Arial"/>
                <w:bCs/>
              </w:rPr>
            </w:pPr>
          </w:p>
          <w:p w14:paraId="4B8681FE" w14:textId="77777777" w:rsidR="006A61B6" w:rsidRDefault="0090272B" w:rsidP="006A61B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Discussants: </w:t>
            </w:r>
            <w:r w:rsidR="006A61B6" w:rsidRPr="006A61B6">
              <w:rPr>
                <w:rFonts w:ascii="Arial" w:hAnsi="Arial" w:cs="Arial"/>
                <w:bCs/>
                <w:highlight w:val="yellow"/>
              </w:rPr>
              <w:t xml:space="preserve">Jessica St. Laurent, Floor Backes, </w:t>
            </w:r>
            <w:r w:rsidR="006A61B6" w:rsidRPr="006A61B6">
              <w:rPr>
                <w:rFonts w:ascii="Arial" w:hAnsi="Arial" w:cs="Arial"/>
                <w:bCs/>
                <w:highlight w:val="yellow"/>
              </w:rPr>
              <w:t>Therese Youssef Andraos</w:t>
            </w:r>
          </w:p>
          <w:p w14:paraId="63378322" w14:textId="77777777" w:rsidR="006A61B6" w:rsidRPr="006A61B6" w:rsidRDefault="006A61B6" w:rsidP="006A61B6">
            <w:pPr>
              <w:pStyle w:val="ListParagraph"/>
              <w:rPr>
                <w:rFonts w:ascii="Arial" w:hAnsi="Arial" w:cs="Arial"/>
                <w:bCs/>
              </w:rPr>
            </w:pPr>
          </w:p>
          <w:p w14:paraId="638F9F97" w14:textId="3E28B1A2" w:rsidR="0090272B" w:rsidRPr="0090272B" w:rsidRDefault="006A61B6" w:rsidP="0090272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Discussants: </w:t>
            </w:r>
            <w:r w:rsidRPr="006A61B6">
              <w:rPr>
                <w:rFonts w:ascii="Arial" w:hAnsi="Arial" w:cs="Arial"/>
                <w:bCs/>
                <w:highlight w:val="yellow"/>
              </w:rPr>
              <w:t>Allison Puechl, Dana Chase, Marina Frimer</w:t>
            </w:r>
          </w:p>
          <w:p w14:paraId="5D2F69EF" w14:textId="77777777" w:rsidR="008B3F2C" w:rsidRDefault="008B3F2C" w:rsidP="0001067D">
            <w:pPr>
              <w:rPr>
                <w:rFonts w:ascii="Arial" w:hAnsi="Arial" w:cs="Arial"/>
                <w:b/>
                <w:bCs/>
              </w:rPr>
            </w:pPr>
          </w:p>
          <w:p w14:paraId="36B49F98" w14:textId="77777777" w:rsidR="008B3F2C" w:rsidRDefault="008B3F2C" w:rsidP="0001067D">
            <w:pPr>
              <w:rPr>
                <w:rFonts w:ascii="Arial" w:hAnsi="Arial" w:cs="Arial"/>
                <w:b/>
                <w:bCs/>
              </w:rPr>
            </w:pPr>
          </w:p>
          <w:p w14:paraId="0240EBCE" w14:textId="1034EE1D" w:rsidR="008B3F2C" w:rsidRPr="00824841" w:rsidRDefault="008B3F2C" w:rsidP="0001067D">
            <w:pPr>
              <w:rPr>
                <w:rFonts w:ascii="Arial" w:hAnsi="Arial" w:cs="Arial"/>
                <w:bCs/>
              </w:rPr>
            </w:pPr>
          </w:p>
        </w:tc>
      </w:tr>
      <w:tr w:rsidR="00DB3ADD" w:rsidRPr="00824841" w14:paraId="52BA3B5D" w14:textId="77777777" w:rsidTr="00DD4AC0">
        <w:trPr>
          <w:tblCellSpacing w:w="21" w:type="dxa"/>
        </w:trPr>
        <w:tc>
          <w:tcPr>
            <w:tcW w:w="1642" w:type="dxa"/>
            <w:vAlign w:val="center"/>
          </w:tcPr>
          <w:p w14:paraId="64841DA4" w14:textId="1F40AE02" w:rsidR="00DB3ADD" w:rsidRPr="00824841" w:rsidRDefault="003E0D45" w:rsidP="00A10C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D8353A">
              <w:rPr>
                <w:rFonts w:ascii="Arial" w:hAnsi="Arial" w:cs="Arial"/>
                <w:sz w:val="18"/>
                <w:szCs w:val="18"/>
              </w:rPr>
              <w:t>:</w:t>
            </w:r>
            <w:r w:rsidR="00DD50C5">
              <w:rPr>
                <w:rFonts w:ascii="Arial" w:hAnsi="Arial" w:cs="Arial"/>
                <w:sz w:val="18"/>
                <w:szCs w:val="18"/>
              </w:rPr>
              <w:t>15</w:t>
            </w:r>
            <w:r w:rsidR="00D8353A">
              <w:rPr>
                <w:rFonts w:ascii="Arial" w:hAnsi="Arial" w:cs="Arial"/>
                <w:sz w:val="18"/>
                <w:szCs w:val="18"/>
              </w:rPr>
              <w:t>-11:</w:t>
            </w:r>
            <w:r w:rsidR="0072541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808" w:type="dxa"/>
            <w:shd w:val="clear" w:color="auto" w:fill="FFFFFF" w:themeFill="background1"/>
            <w:vAlign w:val="center"/>
          </w:tcPr>
          <w:p w14:paraId="6755E08C" w14:textId="00890A8F" w:rsidR="00596A70" w:rsidRPr="00824841" w:rsidRDefault="00D8353A" w:rsidP="00596A70">
            <w:pPr>
              <w:rPr>
                <w:rFonts w:ascii="Arial" w:hAnsi="Arial" w:cs="Arial"/>
                <w:bCs/>
              </w:rPr>
            </w:pPr>
            <w:r>
              <w:rPr>
                <w:color w:val="000000"/>
                <w:sz w:val="27"/>
                <w:szCs w:val="27"/>
              </w:rPr>
              <w:t>Review of open and recently closed trials</w:t>
            </w:r>
          </w:p>
          <w:p w14:paraId="3B7205DA" w14:textId="236D5572" w:rsidR="00DB3ADD" w:rsidRPr="00824841" w:rsidRDefault="00596A70" w:rsidP="00596A70">
            <w:pPr>
              <w:rPr>
                <w:rFonts w:ascii="Arial" w:hAnsi="Arial" w:cs="Arial"/>
                <w:bCs/>
              </w:rPr>
            </w:pPr>
            <w:r w:rsidRPr="00824841">
              <w:rPr>
                <w:rFonts w:ascii="Arial" w:hAnsi="Arial" w:cs="Arial"/>
                <w:bCs/>
              </w:rPr>
              <w:t>Concept Slides:</w:t>
            </w:r>
            <w:r w:rsidR="00177844" w:rsidRPr="00824841">
              <w:rPr>
                <w:rFonts w:ascii="Arial" w:hAnsi="Arial" w:cs="Arial"/>
                <w:bCs/>
                <w:color w:val="808080" w:themeColor="background1" w:themeShade="80"/>
              </w:rPr>
              <w:t xml:space="preserve"> </w:t>
            </w:r>
            <w:r w:rsidR="00FA3A96" w:rsidRPr="007154F4">
              <w:rPr>
                <w:rFonts w:ascii="Arial" w:hAnsi="Arial" w:cs="Arial"/>
                <w:bCs/>
                <w:i/>
                <w:iCs/>
                <w:color w:val="808080" w:themeColor="background1" w:themeShade="80"/>
              </w:rPr>
              <w:t xml:space="preserve"> </w:t>
            </w:r>
            <w:r w:rsidR="00DD50C5">
              <w:rPr>
                <w:rFonts w:ascii="Arial" w:hAnsi="Arial" w:cs="Arial"/>
                <w:bCs/>
                <w:i/>
                <w:iCs/>
                <w:color w:val="808080" w:themeColor="background1" w:themeShade="80"/>
              </w:rPr>
              <w:t>Powell slides</w:t>
            </w:r>
          </w:p>
        </w:tc>
        <w:tc>
          <w:tcPr>
            <w:tcW w:w="3177" w:type="dxa"/>
            <w:shd w:val="clear" w:color="auto" w:fill="FFFFFF" w:themeFill="background1"/>
            <w:vAlign w:val="center"/>
          </w:tcPr>
          <w:p w14:paraId="4F9B6F9F" w14:textId="77777777" w:rsidR="00D1536C" w:rsidRDefault="00D8353A" w:rsidP="00DB3ADD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H</w:t>
            </w:r>
            <w:r w:rsidR="00D1536C">
              <w:rPr>
                <w:color w:val="000000"/>
                <w:sz w:val="27"/>
                <w:szCs w:val="27"/>
              </w:rPr>
              <w:t>elen</w:t>
            </w:r>
            <w:r>
              <w:rPr>
                <w:color w:val="000000"/>
                <w:sz w:val="27"/>
                <w:szCs w:val="27"/>
              </w:rPr>
              <w:t xml:space="preserve"> MacKay,</w:t>
            </w:r>
            <w:r w:rsidR="00D1536C">
              <w:rPr>
                <w:color w:val="000000"/>
                <w:sz w:val="27"/>
                <w:szCs w:val="27"/>
              </w:rPr>
              <w:t xml:space="preserve"> MD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</w:p>
          <w:p w14:paraId="0741117A" w14:textId="77777777" w:rsidR="00D1536C" w:rsidRDefault="00D8353A" w:rsidP="00DB3ADD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R</w:t>
            </w:r>
            <w:r w:rsidR="00D1536C">
              <w:rPr>
                <w:color w:val="000000"/>
                <w:sz w:val="27"/>
                <w:szCs w:val="27"/>
              </w:rPr>
              <w:t>amez</w:t>
            </w:r>
            <w:r>
              <w:rPr>
                <w:color w:val="000000"/>
                <w:sz w:val="27"/>
                <w:szCs w:val="27"/>
              </w:rPr>
              <w:t xml:space="preserve"> Eskander, </w:t>
            </w:r>
            <w:r w:rsidR="00D1536C">
              <w:rPr>
                <w:color w:val="000000"/>
                <w:sz w:val="27"/>
                <w:szCs w:val="27"/>
              </w:rPr>
              <w:t xml:space="preserve">MD </w:t>
            </w:r>
          </w:p>
          <w:p w14:paraId="2B92568C" w14:textId="77777777" w:rsidR="00D1536C" w:rsidRDefault="00D8353A" w:rsidP="00DB3ADD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F</w:t>
            </w:r>
            <w:r w:rsidR="00D1536C">
              <w:rPr>
                <w:color w:val="000000"/>
                <w:sz w:val="27"/>
                <w:szCs w:val="27"/>
              </w:rPr>
              <w:t>loor</w:t>
            </w:r>
            <w:r>
              <w:rPr>
                <w:color w:val="000000"/>
                <w:sz w:val="27"/>
                <w:szCs w:val="27"/>
              </w:rPr>
              <w:t xml:space="preserve"> Backes, </w:t>
            </w:r>
            <w:r w:rsidR="00D1536C">
              <w:rPr>
                <w:color w:val="000000"/>
                <w:sz w:val="27"/>
                <w:szCs w:val="27"/>
              </w:rPr>
              <w:t xml:space="preserve">MD </w:t>
            </w:r>
          </w:p>
          <w:p w14:paraId="70CBB3D2" w14:textId="77777777" w:rsidR="00D1536C" w:rsidRDefault="00D8353A" w:rsidP="00DB3ADD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M</w:t>
            </w:r>
            <w:r w:rsidR="00D1536C">
              <w:rPr>
                <w:color w:val="000000"/>
                <w:sz w:val="27"/>
                <w:szCs w:val="27"/>
              </w:rPr>
              <w:t>atthew</w:t>
            </w:r>
            <w:r>
              <w:rPr>
                <w:color w:val="000000"/>
                <w:sz w:val="27"/>
                <w:szCs w:val="27"/>
              </w:rPr>
              <w:t xml:space="preserve"> Powell, </w:t>
            </w:r>
            <w:r w:rsidR="00D1536C">
              <w:rPr>
                <w:color w:val="000000"/>
                <w:sz w:val="27"/>
                <w:szCs w:val="27"/>
              </w:rPr>
              <w:t xml:space="preserve">MD </w:t>
            </w:r>
          </w:p>
          <w:p w14:paraId="73CD88A5" w14:textId="77777777" w:rsidR="00D1536C" w:rsidRDefault="00D8353A" w:rsidP="00DB3ADD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B</w:t>
            </w:r>
            <w:r w:rsidR="00D1536C">
              <w:rPr>
                <w:color w:val="000000"/>
                <w:sz w:val="27"/>
                <w:szCs w:val="27"/>
              </w:rPr>
              <w:t>ritt</w:t>
            </w:r>
            <w:r>
              <w:rPr>
                <w:color w:val="000000"/>
                <w:sz w:val="27"/>
                <w:szCs w:val="27"/>
              </w:rPr>
              <w:t xml:space="preserve"> Erickson, </w:t>
            </w:r>
            <w:r w:rsidR="00D1536C">
              <w:rPr>
                <w:color w:val="000000"/>
                <w:sz w:val="27"/>
                <w:szCs w:val="27"/>
              </w:rPr>
              <w:t xml:space="preserve">MD </w:t>
            </w:r>
          </w:p>
          <w:p w14:paraId="55A140A8" w14:textId="77777777" w:rsidR="00D1536C" w:rsidRDefault="00D8353A" w:rsidP="00DB3ADD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L</w:t>
            </w:r>
            <w:r w:rsidR="00D1536C">
              <w:rPr>
                <w:color w:val="000000"/>
                <w:sz w:val="27"/>
                <w:szCs w:val="27"/>
              </w:rPr>
              <w:t>indsey</w:t>
            </w:r>
            <w:r>
              <w:rPr>
                <w:color w:val="000000"/>
                <w:sz w:val="27"/>
                <w:szCs w:val="27"/>
              </w:rPr>
              <w:t xml:space="preserve"> Kuroki, </w:t>
            </w:r>
            <w:r w:rsidR="00D1536C">
              <w:rPr>
                <w:color w:val="000000"/>
                <w:sz w:val="27"/>
                <w:szCs w:val="27"/>
              </w:rPr>
              <w:t xml:space="preserve">MD </w:t>
            </w:r>
          </w:p>
          <w:p w14:paraId="20575DE7" w14:textId="2B14BE5D" w:rsidR="00DB3ADD" w:rsidRPr="00824841" w:rsidRDefault="00D8353A" w:rsidP="00DB3ADD">
            <w:pPr>
              <w:rPr>
                <w:rStyle w:val="PlaceholderText"/>
                <w:rFonts w:ascii="Arial" w:hAnsi="Arial" w:cs="Arial"/>
                <w:color w:val="auto"/>
              </w:rPr>
            </w:pPr>
            <w:r>
              <w:rPr>
                <w:color w:val="000000"/>
                <w:sz w:val="27"/>
                <w:szCs w:val="27"/>
              </w:rPr>
              <w:t>C</w:t>
            </w:r>
            <w:r w:rsidR="00D1536C">
              <w:rPr>
                <w:color w:val="000000"/>
                <w:sz w:val="27"/>
                <w:szCs w:val="27"/>
              </w:rPr>
              <w:t>asey</w:t>
            </w:r>
            <w:r>
              <w:rPr>
                <w:color w:val="000000"/>
                <w:sz w:val="27"/>
                <w:szCs w:val="27"/>
              </w:rPr>
              <w:t xml:space="preserve"> Cosgrove</w:t>
            </w:r>
            <w:r w:rsidR="00D1536C">
              <w:rPr>
                <w:color w:val="000000"/>
                <w:sz w:val="27"/>
                <w:szCs w:val="27"/>
              </w:rPr>
              <w:t>, MD</w:t>
            </w:r>
          </w:p>
        </w:tc>
      </w:tr>
      <w:tr w:rsidR="00DB3ADD" w:rsidRPr="00824841" w14:paraId="3E77FB82" w14:textId="77777777" w:rsidTr="00DD4AC0">
        <w:trPr>
          <w:tblCellSpacing w:w="21" w:type="dxa"/>
        </w:trPr>
        <w:tc>
          <w:tcPr>
            <w:tcW w:w="1642" w:type="dxa"/>
            <w:vAlign w:val="center"/>
          </w:tcPr>
          <w:p w14:paraId="10AFE894" w14:textId="633C5389" w:rsidR="00DB3ADD" w:rsidRPr="00824841" w:rsidRDefault="00D8353A" w:rsidP="00A10C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72541C">
              <w:rPr>
                <w:rFonts w:ascii="Arial" w:hAnsi="Arial" w:cs="Arial"/>
                <w:sz w:val="18"/>
                <w:szCs w:val="18"/>
              </w:rPr>
              <w:t>45</w:t>
            </w:r>
            <w:r>
              <w:rPr>
                <w:rFonts w:ascii="Arial" w:hAnsi="Arial" w:cs="Arial"/>
                <w:sz w:val="18"/>
                <w:szCs w:val="18"/>
              </w:rPr>
              <w:t>-11:55</w:t>
            </w:r>
          </w:p>
        </w:tc>
        <w:tc>
          <w:tcPr>
            <w:tcW w:w="5808" w:type="dxa"/>
            <w:shd w:val="clear" w:color="auto" w:fill="FFFFFF" w:themeFill="background1"/>
            <w:vAlign w:val="center"/>
          </w:tcPr>
          <w:p w14:paraId="131A0CC4" w14:textId="24255BD6" w:rsidR="00596A70" w:rsidRPr="00824841" w:rsidRDefault="00D8353A" w:rsidP="00596A70">
            <w:pPr>
              <w:rPr>
                <w:rFonts w:ascii="Arial" w:hAnsi="Arial" w:cs="Arial"/>
                <w:bCs/>
              </w:rPr>
            </w:pPr>
            <w:r>
              <w:rPr>
                <w:color w:val="000000"/>
                <w:sz w:val="27"/>
                <w:szCs w:val="27"/>
              </w:rPr>
              <w:t>Review of studies in development</w:t>
            </w:r>
          </w:p>
          <w:p w14:paraId="477A4185" w14:textId="6CC099BF" w:rsidR="00DB3ADD" w:rsidRPr="00824841" w:rsidRDefault="00596A70" w:rsidP="00596A70">
            <w:pPr>
              <w:rPr>
                <w:rFonts w:ascii="Arial" w:hAnsi="Arial" w:cs="Arial"/>
                <w:bCs/>
              </w:rPr>
            </w:pPr>
            <w:r w:rsidRPr="00824841">
              <w:rPr>
                <w:rFonts w:ascii="Arial" w:hAnsi="Arial" w:cs="Arial"/>
                <w:bCs/>
              </w:rPr>
              <w:t>Concept Slides:</w:t>
            </w:r>
            <w:r w:rsidR="00177844" w:rsidRPr="00824841">
              <w:rPr>
                <w:rFonts w:ascii="Arial" w:hAnsi="Arial" w:cs="Arial"/>
                <w:bCs/>
                <w:color w:val="808080" w:themeColor="background1" w:themeShade="80"/>
              </w:rPr>
              <w:t xml:space="preserve"> </w:t>
            </w:r>
            <w:r w:rsidR="00FA3A96" w:rsidRPr="007154F4">
              <w:rPr>
                <w:rFonts w:ascii="Arial" w:hAnsi="Arial" w:cs="Arial"/>
                <w:bCs/>
                <w:i/>
                <w:iCs/>
                <w:color w:val="808080" w:themeColor="background1" w:themeShade="80"/>
              </w:rPr>
              <w:t xml:space="preserve"> </w:t>
            </w:r>
            <w:r w:rsidR="00DD50C5">
              <w:rPr>
                <w:rFonts w:ascii="Arial" w:hAnsi="Arial" w:cs="Arial"/>
                <w:bCs/>
                <w:i/>
                <w:iCs/>
                <w:color w:val="808080" w:themeColor="background1" w:themeShade="80"/>
              </w:rPr>
              <w:t>Klopp slides</w:t>
            </w:r>
          </w:p>
        </w:tc>
        <w:tc>
          <w:tcPr>
            <w:tcW w:w="3177" w:type="dxa"/>
            <w:shd w:val="clear" w:color="auto" w:fill="FFFFFF" w:themeFill="background1"/>
            <w:vAlign w:val="center"/>
          </w:tcPr>
          <w:p w14:paraId="3191B921" w14:textId="1FE7FC11" w:rsidR="00DB3ADD" w:rsidRPr="00824841" w:rsidRDefault="00D8353A" w:rsidP="00DB3ADD">
            <w:pPr>
              <w:rPr>
                <w:rFonts w:ascii="Arial" w:hAnsi="Arial" w:cs="Arial"/>
                <w:bCs/>
              </w:rPr>
            </w:pPr>
            <w:r>
              <w:rPr>
                <w:color w:val="000000"/>
                <w:sz w:val="27"/>
                <w:szCs w:val="27"/>
              </w:rPr>
              <w:t>A</w:t>
            </w:r>
            <w:r w:rsidR="008B6981">
              <w:rPr>
                <w:color w:val="000000"/>
                <w:sz w:val="27"/>
                <w:szCs w:val="27"/>
              </w:rPr>
              <w:t>nn</w:t>
            </w:r>
            <w:r>
              <w:rPr>
                <w:color w:val="000000"/>
                <w:sz w:val="27"/>
                <w:szCs w:val="27"/>
              </w:rPr>
              <w:t xml:space="preserve"> Klopp</w:t>
            </w:r>
            <w:r w:rsidR="008B6981">
              <w:rPr>
                <w:color w:val="000000"/>
                <w:sz w:val="27"/>
                <w:szCs w:val="27"/>
              </w:rPr>
              <w:t>, MD</w:t>
            </w:r>
          </w:p>
        </w:tc>
      </w:tr>
      <w:tr w:rsidR="00DB3ADD" w:rsidRPr="00824841" w14:paraId="17A141E0" w14:textId="77777777" w:rsidTr="00DD4AC0">
        <w:trPr>
          <w:tblCellSpacing w:w="21" w:type="dxa"/>
        </w:trPr>
        <w:tc>
          <w:tcPr>
            <w:tcW w:w="1642" w:type="dxa"/>
            <w:vAlign w:val="center"/>
          </w:tcPr>
          <w:p w14:paraId="019A1210" w14:textId="5AED33FB" w:rsidR="00DB3ADD" w:rsidRPr="00824841" w:rsidRDefault="00D8353A" w:rsidP="00A10C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11:55-12:00 PM</w:t>
            </w:r>
          </w:p>
        </w:tc>
        <w:tc>
          <w:tcPr>
            <w:tcW w:w="5808" w:type="dxa"/>
            <w:shd w:val="clear" w:color="auto" w:fill="FFFFFF" w:themeFill="background1"/>
            <w:vAlign w:val="center"/>
          </w:tcPr>
          <w:p w14:paraId="243C2377" w14:textId="1C2C2C41" w:rsidR="00DB3ADD" w:rsidRPr="00824841" w:rsidRDefault="00DD50C5" w:rsidP="00596A70">
            <w:pPr>
              <w:rPr>
                <w:rFonts w:ascii="Arial" w:hAnsi="Arial" w:cs="Arial"/>
                <w:bCs/>
                <w:i/>
                <w:iCs/>
              </w:rPr>
            </w:pPr>
            <w:r>
              <w:rPr>
                <w:color w:val="000000"/>
                <w:sz w:val="27"/>
                <w:szCs w:val="27"/>
              </w:rPr>
              <w:t>Closing Comments</w:t>
            </w:r>
          </w:p>
          <w:p w14:paraId="17BB6D97" w14:textId="77777777" w:rsidR="00596A70" w:rsidRPr="00824841" w:rsidRDefault="00596A70" w:rsidP="00596A70">
            <w:pPr>
              <w:rPr>
                <w:rFonts w:ascii="Arial" w:hAnsi="Arial" w:cs="Arial"/>
                <w:bCs/>
              </w:rPr>
            </w:pPr>
          </w:p>
          <w:p w14:paraId="0EB39521" w14:textId="7BCD4651" w:rsidR="00DB3ADD" w:rsidRPr="00824841" w:rsidRDefault="00DB3ADD" w:rsidP="00DB3ADD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77" w:type="dxa"/>
            <w:shd w:val="clear" w:color="auto" w:fill="FFFFFF" w:themeFill="background1"/>
            <w:vAlign w:val="center"/>
          </w:tcPr>
          <w:p w14:paraId="5CA74224" w14:textId="509A58E0" w:rsidR="00DB3ADD" w:rsidRPr="00DD50C5" w:rsidRDefault="00DD50C5" w:rsidP="00DB3AD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D50C5">
              <w:rPr>
                <w:rStyle w:val="PlaceholderText"/>
                <w:sz w:val="24"/>
                <w:szCs w:val="24"/>
              </w:rPr>
              <w:t>Matthew Powell, MD</w:t>
            </w:r>
          </w:p>
        </w:tc>
      </w:tr>
      <w:tr w:rsidR="00DD50C5" w:rsidRPr="00824841" w14:paraId="5C8EA9E0" w14:textId="77777777" w:rsidTr="00DD4AC0">
        <w:trPr>
          <w:tblCellSpacing w:w="21" w:type="dxa"/>
        </w:trPr>
        <w:tc>
          <w:tcPr>
            <w:tcW w:w="1642" w:type="dxa"/>
            <w:vAlign w:val="center"/>
          </w:tcPr>
          <w:p w14:paraId="762AFF15" w14:textId="6817CDD0" w:rsidR="00DD50C5" w:rsidRDefault="00DD50C5" w:rsidP="00A10C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`</w:t>
            </w:r>
          </w:p>
        </w:tc>
        <w:tc>
          <w:tcPr>
            <w:tcW w:w="5808" w:type="dxa"/>
            <w:shd w:val="clear" w:color="auto" w:fill="FFFFFF" w:themeFill="background1"/>
            <w:vAlign w:val="center"/>
          </w:tcPr>
          <w:p w14:paraId="6A88ACCE" w14:textId="743FA3CA" w:rsidR="00DD50C5" w:rsidRDefault="00DD50C5" w:rsidP="00596A70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`</w:t>
            </w:r>
          </w:p>
        </w:tc>
        <w:tc>
          <w:tcPr>
            <w:tcW w:w="3177" w:type="dxa"/>
            <w:shd w:val="clear" w:color="auto" w:fill="FFFFFF" w:themeFill="background1"/>
            <w:vAlign w:val="center"/>
          </w:tcPr>
          <w:p w14:paraId="185A557F" w14:textId="77777777" w:rsidR="00DD50C5" w:rsidRDefault="00DD50C5" w:rsidP="00DB3ADD">
            <w:pPr>
              <w:rPr>
                <w:rStyle w:val="PlaceholderText"/>
              </w:rPr>
            </w:pPr>
          </w:p>
        </w:tc>
      </w:tr>
    </w:tbl>
    <w:p w14:paraId="4C4B979A" w14:textId="77777777" w:rsidR="00814BB9" w:rsidRPr="00824841" w:rsidRDefault="00814BB9" w:rsidP="006475F6">
      <w:pPr>
        <w:rPr>
          <w:rFonts w:ascii="Arial" w:hAnsi="Arial" w:cs="Arial"/>
          <w:b/>
          <w:bCs/>
        </w:rPr>
      </w:pPr>
    </w:p>
    <w:p w14:paraId="37047793" w14:textId="50566147" w:rsidR="005A1DE8" w:rsidRPr="00824841" w:rsidRDefault="005A1DE8" w:rsidP="006475F6">
      <w:pPr>
        <w:rPr>
          <w:rFonts w:ascii="Arial" w:hAnsi="Arial" w:cs="Arial"/>
        </w:rPr>
      </w:pPr>
    </w:p>
    <w:sectPr w:rsidR="005A1DE8" w:rsidRPr="00824841" w:rsidSect="00A10CC7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288" w:footer="3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F2CB5" w14:textId="77777777" w:rsidR="00401F3D" w:rsidRDefault="00401F3D" w:rsidP="001A0130">
      <w:pPr>
        <w:spacing w:after="0" w:line="240" w:lineRule="auto"/>
      </w:pPr>
      <w:r>
        <w:separator/>
      </w:r>
    </w:p>
  </w:endnote>
  <w:endnote w:type="continuationSeparator" w:id="0">
    <w:p w14:paraId="50A9D900" w14:textId="77777777" w:rsidR="00401F3D" w:rsidRDefault="00401F3D" w:rsidP="001A0130">
      <w:pPr>
        <w:spacing w:after="0" w:line="240" w:lineRule="auto"/>
      </w:pPr>
      <w:r>
        <w:continuationSeparator/>
      </w:r>
    </w:p>
  </w:endnote>
  <w:endnote w:type="continuationNotice" w:id="1">
    <w:p w14:paraId="7AF9E49E" w14:textId="77777777" w:rsidR="00401F3D" w:rsidRDefault="00401F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492943"/>
      <w:docPartObj>
        <w:docPartGallery w:val="Page Numbers (Bottom of Page)"/>
        <w:docPartUnique/>
      </w:docPartObj>
    </w:sdtPr>
    <w:sdtContent>
      <w:sdt>
        <w:sdtPr>
          <w:id w:val="2067220793"/>
          <w:docPartObj>
            <w:docPartGallery w:val="Page Numbers (Top of Page)"/>
            <w:docPartUnique/>
          </w:docPartObj>
        </w:sdtPr>
        <w:sdtContent>
          <w:p w14:paraId="2C4CC18E" w14:textId="3CCCD29F" w:rsidR="00A10CC7" w:rsidRDefault="00A10CC7">
            <w:pPr>
              <w:pStyle w:val="Footer"/>
              <w:jc w:val="right"/>
            </w:pPr>
            <w:r w:rsidRPr="00A10CC7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A10C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10CC7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Pr="00A10C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10CC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A10C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10CC7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A10C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10CC7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Pr="00A10C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10CC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A10C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3C75490" w14:textId="77777777" w:rsidR="00A10CC7" w:rsidRDefault="00A10C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91963004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039C7E" w14:textId="19B4C3DC" w:rsidR="00A10CC7" w:rsidRPr="00A10CC7" w:rsidRDefault="00A10CC7">
            <w:pPr>
              <w:pStyle w:val="Footer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10CC7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A10C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10CC7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Pr="00A10C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10CC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A10C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10CC7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A10C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10CC7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Pr="00A10C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10CC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A10C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48A9D3A" w14:textId="77777777" w:rsidR="00A10CC7" w:rsidRPr="00A10CC7" w:rsidRDefault="00A10CC7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8FABF" w14:textId="77777777" w:rsidR="00401F3D" w:rsidRDefault="00401F3D" w:rsidP="001A0130">
      <w:pPr>
        <w:spacing w:after="0" w:line="240" w:lineRule="auto"/>
      </w:pPr>
      <w:r>
        <w:separator/>
      </w:r>
    </w:p>
  </w:footnote>
  <w:footnote w:type="continuationSeparator" w:id="0">
    <w:p w14:paraId="3B0FA9D5" w14:textId="77777777" w:rsidR="00401F3D" w:rsidRDefault="00401F3D" w:rsidP="001A0130">
      <w:pPr>
        <w:spacing w:after="0" w:line="240" w:lineRule="auto"/>
      </w:pPr>
      <w:r>
        <w:continuationSeparator/>
      </w:r>
    </w:p>
  </w:footnote>
  <w:footnote w:type="continuationNotice" w:id="1">
    <w:p w14:paraId="2750E4E1" w14:textId="77777777" w:rsidR="00401F3D" w:rsidRDefault="00401F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18113" w14:textId="341FEA9A" w:rsidR="003A0956" w:rsidRDefault="003A0956">
    <w:pPr>
      <w:pStyle w:val="Header"/>
    </w:pPr>
    <w:r>
      <w:ptab w:relativeTo="margin" w:alignment="center" w:leader="none"/>
    </w:r>
  </w:p>
  <w:p w14:paraId="06327DE8" w14:textId="78FC85F0" w:rsidR="003A0956" w:rsidRPr="00C517DB" w:rsidRDefault="003A0956" w:rsidP="00C517DB">
    <w:pPr>
      <w:pStyle w:val="Header"/>
      <w:jc w:val="righ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CE322" w14:textId="77777777" w:rsidR="00A10CC7" w:rsidRDefault="00A10CC7" w:rsidP="00A10CC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EE441CE" wp14:editId="55BD5E84">
          <wp:simplePos x="0" y="0"/>
          <wp:positionH relativeFrom="column">
            <wp:posOffset>3658</wp:posOffset>
          </wp:positionH>
          <wp:positionV relativeFrom="paragraph">
            <wp:posOffset>0</wp:posOffset>
          </wp:positionV>
          <wp:extent cx="1473060" cy="819302"/>
          <wp:effectExtent l="0" t="0" r="0" b="0"/>
          <wp:wrapTight wrapText="bothSides">
            <wp:wrapPolygon edited="0">
              <wp:start x="0" y="0"/>
              <wp:lineTo x="0" y="21098"/>
              <wp:lineTo x="21237" y="21098"/>
              <wp:lineTo x="21237" y="0"/>
              <wp:lineTo x="0" y="0"/>
            </wp:wrapPolygon>
          </wp:wrapTight>
          <wp:docPr id="2144544853" name="Picture 3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191455" name="Picture 3" descr="A close-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3060" cy="8193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</w:p>
  <w:p w14:paraId="7AC23590" w14:textId="12880DAC" w:rsidR="00A10CC7" w:rsidRPr="007F47FD" w:rsidRDefault="00DD50C5" w:rsidP="00A10CC7">
    <w:pPr>
      <w:pStyle w:val="Header"/>
      <w:jc w:val="right"/>
      <w:rPr>
        <w:sz w:val="36"/>
        <w:szCs w:val="36"/>
      </w:rPr>
    </w:pPr>
    <w:r>
      <w:rPr>
        <w:sz w:val="36"/>
        <w:szCs w:val="36"/>
      </w:rPr>
      <w:t>Summer</w:t>
    </w:r>
    <w:r w:rsidR="00A10CC7">
      <w:rPr>
        <w:sz w:val="36"/>
        <w:szCs w:val="36"/>
      </w:rPr>
      <w:t xml:space="preserve"> 2026 – </w:t>
    </w:r>
    <w:r>
      <w:rPr>
        <w:sz w:val="36"/>
        <w:szCs w:val="36"/>
      </w:rPr>
      <w:t>Denver</w:t>
    </w:r>
    <w:r w:rsidR="00A10CC7">
      <w:rPr>
        <w:sz w:val="36"/>
        <w:szCs w:val="36"/>
      </w:rPr>
      <w:t>, C</w:t>
    </w:r>
    <w:r>
      <w:rPr>
        <w:sz w:val="36"/>
        <w:szCs w:val="36"/>
      </w:rPr>
      <w:t>O</w:t>
    </w:r>
  </w:p>
  <w:p w14:paraId="078DC795" w14:textId="77777777" w:rsidR="00A10CC7" w:rsidRDefault="00A10CC7" w:rsidP="00A10CC7">
    <w:pPr>
      <w:pStyle w:val="Header"/>
      <w:jc w:val="right"/>
      <w:rPr>
        <w:sz w:val="36"/>
        <w:szCs w:val="36"/>
      </w:rPr>
    </w:pPr>
    <w:r w:rsidRPr="007F47FD">
      <w:rPr>
        <w:sz w:val="36"/>
        <w:szCs w:val="36"/>
      </w:rPr>
      <w:t>Semiannual Meeting Agenda</w:t>
    </w:r>
  </w:p>
  <w:p w14:paraId="652E5E4B" w14:textId="3DB0E8FE" w:rsidR="00A10CC7" w:rsidRPr="00C517DB" w:rsidRDefault="00A10CC7" w:rsidP="00A10CC7">
    <w:pPr>
      <w:pStyle w:val="Header"/>
      <w:jc w:val="right"/>
      <w:rPr>
        <w:sz w:val="28"/>
        <w:szCs w:val="28"/>
      </w:rPr>
    </w:pPr>
    <w:r w:rsidRPr="00C517DB">
      <w:rPr>
        <w:sz w:val="28"/>
        <w:szCs w:val="28"/>
      </w:rPr>
      <w:t xml:space="preserve">CME Credits: </w:t>
    </w:r>
    <w:sdt>
      <w:sdtPr>
        <w:rPr>
          <w:rStyle w:val="Style4"/>
        </w:rPr>
        <w:id w:val="-567500410"/>
        <w:placeholder>
          <w:docPart w:val="50AE8CFA923245F8BB1DEA214E8DBB32"/>
        </w:placeholder>
      </w:sdtPr>
      <w:sdtEndPr>
        <w:rPr>
          <w:rStyle w:val="DefaultParagraphFont"/>
          <w:rFonts w:asciiTheme="minorHAnsi" w:hAnsiTheme="minorHAnsi"/>
          <w:b w:val="0"/>
          <w:sz w:val="22"/>
          <w:szCs w:val="28"/>
        </w:rPr>
      </w:sdtEndPr>
      <w:sdtContent>
        <w:r w:rsidR="00D1536C">
          <w:rPr>
            <w:rStyle w:val="Style4"/>
          </w:rPr>
          <w:t>2</w:t>
        </w:r>
      </w:sdtContent>
    </w:sdt>
  </w:p>
  <w:p w14:paraId="43D100A9" w14:textId="77777777" w:rsidR="00A10CC7" w:rsidRDefault="00A10C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3486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8B4076"/>
    <w:multiLevelType w:val="hybridMultilevel"/>
    <w:tmpl w:val="2452D1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8057D"/>
    <w:multiLevelType w:val="hybridMultilevel"/>
    <w:tmpl w:val="210AF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615A7B"/>
    <w:multiLevelType w:val="multilevel"/>
    <w:tmpl w:val="B13A9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E8317E"/>
    <w:multiLevelType w:val="hybridMultilevel"/>
    <w:tmpl w:val="46BE5BB0"/>
    <w:lvl w:ilvl="0" w:tplc="D2709714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0" w:hanging="360"/>
      </w:pPr>
    </w:lvl>
    <w:lvl w:ilvl="2" w:tplc="0409001B" w:tentative="1">
      <w:start w:val="1"/>
      <w:numFmt w:val="lowerRoman"/>
      <w:lvlText w:val="%3."/>
      <w:lvlJc w:val="right"/>
      <w:pPr>
        <w:ind w:left="1840" w:hanging="180"/>
      </w:pPr>
    </w:lvl>
    <w:lvl w:ilvl="3" w:tplc="0409000F" w:tentative="1">
      <w:start w:val="1"/>
      <w:numFmt w:val="decimal"/>
      <w:lvlText w:val="%4."/>
      <w:lvlJc w:val="left"/>
      <w:pPr>
        <w:ind w:left="2560" w:hanging="360"/>
      </w:pPr>
    </w:lvl>
    <w:lvl w:ilvl="4" w:tplc="04090019" w:tentative="1">
      <w:start w:val="1"/>
      <w:numFmt w:val="lowerLetter"/>
      <w:lvlText w:val="%5."/>
      <w:lvlJc w:val="left"/>
      <w:pPr>
        <w:ind w:left="3280" w:hanging="360"/>
      </w:pPr>
    </w:lvl>
    <w:lvl w:ilvl="5" w:tplc="0409001B" w:tentative="1">
      <w:start w:val="1"/>
      <w:numFmt w:val="lowerRoman"/>
      <w:lvlText w:val="%6."/>
      <w:lvlJc w:val="right"/>
      <w:pPr>
        <w:ind w:left="4000" w:hanging="180"/>
      </w:pPr>
    </w:lvl>
    <w:lvl w:ilvl="6" w:tplc="0409000F" w:tentative="1">
      <w:start w:val="1"/>
      <w:numFmt w:val="decimal"/>
      <w:lvlText w:val="%7."/>
      <w:lvlJc w:val="left"/>
      <w:pPr>
        <w:ind w:left="4720" w:hanging="360"/>
      </w:pPr>
    </w:lvl>
    <w:lvl w:ilvl="7" w:tplc="04090019" w:tentative="1">
      <w:start w:val="1"/>
      <w:numFmt w:val="lowerLetter"/>
      <w:lvlText w:val="%8."/>
      <w:lvlJc w:val="left"/>
      <w:pPr>
        <w:ind w:left="5440" w:hanging="360"/>
      </w:pPr>
    </w:lvl>
    <w:lvl w:ilvl="8" w:tplc="04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 w15:restartNumberingAfterBreak="0">
    <w:nsid w:val="696A45D6"/>
    <w:multiLevelType w:val="hybridMultilevel"/>
    <w:tmpl w:val="75721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A1684"/>
    <w:multiLevelType w:val="hybridMultilevel"/>
    <w:tmpl w:val="E86E852C"/>
    <w:lvl w:ilvl="0" w:tplc="F252CD78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C6AFB"/>
    <w:multiLevelType w:val="hybridMultilevel"/>
    <w:tmpl w:val="26E6C440"/>
    <w:lvl w:ilvl="0" w:tplc="79120B62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360"/>
      </w:pPr>
    </w:lvl>
    <w:lvl w:ilvl="1" w:tplc="798ED9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6ED9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344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40F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7012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4001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EF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CE2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9592806">
    <w:abstractNumId w:val="7"/>
  </w:num>
  <w:num w:numId="2" w16cid:durableId="833842577">
    <w:abstractNumId w:val="0"/>
  </w:num>
  <w:num w:numId="3" w16cid:durableId="1700086517">
    <w:abstractNumId w:val="6"/>
  </w:num>
  <w:num w:numId="4" w16cid:durableId="1184201122">
    <w:abstractNumId w:val="1"/>
  </w:num>
  <w:num w:numId="5" w16cid:durableId="1776091893">
    <w:abstractNumId w:val="4"/>
  </w:num>
  <w:num w:numId="6" w16cid:durableId="403143004">
    <w:abstractNumId w:val="2"/>
  </w:num>
  <w:num w:numId="7" w16cid:durableId="286544165">
    <w:abstractNumId w:val="5"/>
  </w:num>
  <w:num w:numId="8" w16cid:durableId="1362128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Q1MLAwMjIAUpYWRko6SsGpxcWZ+XkgBaa1AFmRMl0sAAAA"/>
  </w:docVars>
  <w:rsids>
    <w:rsidRoot w:val="00B24536"/>
    <w:rsid w:val="000012D3"/>
    <w:rsid w:val="00007831"/>
    <w:rsid w:val="0001067D"/>
    <w:rsid w:val="00014290"/>
    <w:rsid w:val="00014A1F"/>
    <w:rsid w:val="00025F13"/>
    <w:rsid w:val="000272B7"/>
    <w:rsid w:val="0003392B"/>
    <w:rsid w:val="00042A58"/>
    <w:rsid w:val="00042ACB"/>
    <w:rsid w:val="000443A6"/>
    <w:rsid w:val="0006614E"/>
    <w:rsid w:val="00066426"/>
    <w:rsid w:val="00067D25"/>
    <w:rsid w:val="00084FD0"/>
    <w:rsid w:val="000920E6"/>
    <w:rsid w:val="00093300"/>
    <w:rsid w:val="00093A45"/>
    <w:rsid w:val="00097E79"/>
    <w:rsid w:val="000A5749"/>
    <w:rsid w:val="000B2533"/>
    <w:rsid w:val="000B58AC"/>
    <w:rsid w:val="000C2897"/>
    <w:rsid w:val="000D2952"/>
    <w:rsid w:val="000D6E71"/>
    <w:rsid w:val="000D7B18"/>
    <w:rsid w:val="000E0392"/>
    <w:rsid w:val="00120A62"/>
    <w:rsid w:val="00121A81"/>
    <w:rsid w:val="001236AF"/>
    <w:rsid w:val="00126814"/>
    <w:rsid w:val="00132930"/>
    <w:rsid w:val="00143382"/>
    <w:rsid w:val="00143413"/>
    <w:rsid w:val="001536D4"/>
    <w:rsid w:val="00153DB7"/>
    <w:rsid w:val="00166EE0"/>
    <w:rsid w:val="00171218"/>
    <w:rsid w:val="00174482"/>
    <w:rsid w:val="00175891"/>
    <w:rsid w:val="00177844"/>
    <w:rsid w:val="00180C32"/>
    <w:rsid w:val="0018373A"/>
    <w:rsid w:val="00192860"/>
    <w:rsid w:val="001929DA"/>
    <w:rsid w:val="001934D4"/>
    <w:rsid w:val="00195883"/>
    <w:rsid w:val="00195D9B"/>
    <w:rsid w:val="00197242"/>
    <w:rsid w:val="0019747A"/>
    <w:rsid w:val="001A0130"/>
    <w:rsid w:val="001A1339"/>
    <w:rsid w:val="001A204F"/>
    <w:rsid w:val="001A54EB"/>
    <w:rsid w:val="001B161E"/>
    <w:rsid w:val="001B6282"/>
    <w:rsid w:val="001C10EC"/>
    <w:rsid w:val="001C678C"/>
    <w:rsid w:val="001D0F89"/>
    <w:rsid w:val="001D5C3A"/>
    <w:rsid w:val="001E1A60"/>
    <w:rsid w:val="001E3BB3"/>
    <w:rsid w:val="001E40F3"/>
    <w:rsid w:val="001E683D"/>
    <w:rsid w:val="001F0AA1"/>
    <w:rsid w:val="001F4400"/>
    <w:rsid w:val="0020254D"/>
    <w:rsid w:val="00206D42"/>
    <w:rsid w:val="00206E07"/>
    <w:rsid w:val="00210168"/>
    <w:rsid w:val="00211994"/>
    <w:rsid w:val="00220518"/>
    <w:rsid w:val="00226EF0"/>
    <w:rsid w:val="00232876"/>
    <w:rsid w:val="002330EE"/>
    <w:rsid w:val="002335C7"/>
    <w:rsid w:val="002339BB"/>
    <w:rsid w:val="00234502"/>
    <w:rsid w:val="00235E2F"/>
    <w:rsid w:val="0024312C"/>
    <w:rsid w:val="0024655A"/>
    <w:rsid w:val="00254FBB"/>
    <w:rsid w:val="00257DFD"/>
    <w:rsid w:val="00260662"/>
    <w:rsid w:val="002636E0"/>
    <w:rsid w:val="0026450B"/>
    <w:rsid w:val="00265224"/>
    <w:rsid w:val="00267116"/>
    <w:rsid w:val="00275CC3"/>
    <w:rsid w:val="00275E6E"/>
    <w:rsid w:val="00275EFA"/>
    <w:rsid w:val="00280B7D"/>
    <w:rsid w:val="00280CA3"/>
    <w:rsid w:val="00291D68"/>
    <w:rsid w:val="00296C0F"/>
    <w:rsid w:val="00297423"/>
    <w:rsid w:val="002978D7"/>
    <w:rsid w:val="002A5A37"/>
    <w:rsid w:val="002B3D33"/>
    <w:rsid w:val="002C2712"/>
    <w:rsid w:val="002D7B28"/>
    <w:rsid w:val="002E411E"/>
    <w:rsid w:val="002F58E0"/>
    <w:rsid w:val="002F5F62"/>
    <w:rsid w:val="002F721F"/>
    <w:rsid w:val="00304B59"/>
    <w:rsid w:val="00336E16"/>
    <w:rsid w:val="00340C04"/>
    <w:rsid w:val="00341E98"/>
    <w:rsid w:val="00346C77"/>
    <w:rsid w:val="003517E0"/>
    <w:rsid w:val="0035595E"/>
    <w:rsid w:val="00355DEE"/>
    <w:rsid w:val="00372005"/>
    <w:rsid w:val="00372CD9"/>
    <w:rsid w:val="00380A98"/>
    <w:rsid w:val="00384848"/>
    <w:rsid w:val="00385479"/>
    <w:rsid w:val="003A0956"/>
    <w:rsid w:val="003A0F4B"/>
    <w:rsid w:val="003B1711"/>
    <w:rsid w:val="003B2799"/>
    <w:rsid w:val="003B3947"/>
    <w:rsid w:val="003B49EC"/>
    <w:rsid w:val="003B5CB2"/>
    <w:rsid w:val="003B76EB"/>
    <w:rsid w:val="003C29D1"/>
    <w:rsid w:val="003C5986"/>
    <w:rsid w:val="003D23EA"/>
    <w:rsid w:val="003D3176"/>
    <w:rsid w:val="003D55FB"/>
    <w:rsid w:val="003E0D45"/>
    <w:rsid w:val="003F323B"/>
    <w:rsid w:val="00401F3D"/>
    <w:rsid w:val="00402433"/>
    <w:rsid w:val="00405E85"/>
    <w:rsid w:val="004125DE"/>
    <w:rsid w:val="00421266"/>
    <w:rsid w:val="0042191F"/>
    <w:rsid w:val="00435631"/>
    <w:rsid w:val="00443B85"/>
    <w:rsid w:val="004532F1"/>
    <w:rsid w:val="004609AA"/>
    <w:rsid w:val="00466F54"/>
    <w:rsid w:val="00480058"/>
    <w:rsid w:val="00483820"/>
    <w:rsid w:val="004842B0"/>
    <w:rsid w:val="00486CF2"/>
    <w:rsid w:val="00486E7A"/>
    <w:rsid w:val="004975F8"/>
    <w:rsid w:val="004A31CC"/>
    <w:rsid w:val="004B47A9"/>
    <w:rsid w:val="004C0DCE"/>
    <w:rsid w:val="004C2863"/>
    <w:rsid w:val="004C5C3F"/>
    <w:rsid w:val="004D00A5"/>
    <w:rsid w:val="004D08AF"/>
    <w:rsid w:val="004E0BA1"/>
    <w:rsid w:val="004E49A0"/>
    <w:rsid w:val="004F0368"/>
    <w:rsid w:val="004F202E"/>
    <w:rsid w:val="005033BA"/>
    <w:rsid w:val="0055185B"/>
    <w:rsid w:val="00551E43"/>
    <w:rsid w:val="005556B5"/>
    <w:rsid w:val="00562992"/>
    <w:rsid w:val="00564A17"/>
    <w:rsid w:val="0057259F"/>
    <w:rsid w:val="00574284"/>
    <w:rsid w:val="00581DC8"/>
    <w:rsid w:val="005837E7"/>
    <w:rsid w:val="00583E20"/>
    <w:rsid w:val="005848F4"/>
    <w:rsid w:val="00587FB5"/>
    <w:rsid w:val="00592748"/>
    <w:rsid w:val="005928BA"/>
    <w:rsid w:val="00593E9F"/>
    <w:rsid w:val="00596A70"/>
    <w:rsid w:val="005A1DE8"/>
    <w:rsid w:val="005A20B8"/>
    <w:rsid w:val="005B7A98"/>
    <w:rsid w:val="005C5780"/>
    <w:rsid w:val="005E6FA8"/>
    <w:rsid w:val="005E7B43"/>
    <w:rsid w:val="006038DD"/>
    <w:rsid w:val="00616B8B"/>
    <w:rsid w:val="00616F3C"/>
    <w:rsid w:val="00640BAB"/>
    <w:rsid w:val="00646B25"/>
    <w:rsid w:val="006475F6"/>
    <w:rsid w:val="00650975"/>
    <w:rsid w:val="00652985"/>
    <w:rsid w:val="00656C67"/>
    <w:rsid w:val="00663BEF"/>
    <w:rsid w:val="006662D2"/>
    <w:rsid w:val="006676E2"/>
    <w:rsid w:val="006804FC"/>
    <w:rsid w:val="006817E5"/>
    <w:rsid w:val="006844D6"/>
    <w:rsid w:val="00687CFB"/>
    <w:rsid w:val="00696B6E"/>
    <w:rsid w:val="006A5F0E"/>
    <w:rsid w:val="006A61B6"/>
    <w:rsid w:val="006B15C2"/>
    <w:rsid w:val="006B18F5"/>
    <w:rsid w:val="006B4B23"/>
    <w:rsid w:val="006C1955"/>
    <w:rsid w:val="006C28FD"/>
    <w:rsid w:val="006D1A53"/>
    <w:rsid w:val="006D4BB1"/>
    <w:rsid w:val="006F4568"/>
    <w:rsid w:val="006F74E8"/>
    <w:rsid w:val="00700FAD"/>
    <w:rsid w:val="007043DD"/>
    <w:rsid w:val="007154F4"/>
    <w:rsid w:val="00717022"/>
    <w:rsid w:val="0072541C"/>
    <w:rsid w:val="00735ECC"/>
    <w:rsid w:val="00737755"/>
    <w:rsid w:val="00741D4B"/>
    <w:rsid w:val="00742A67"/>
    <w:rsid w:val="00744474"/>
    <w:rsid w:val="00756EBC"/>
    <w:rsid w:val="007645D6"/>
    <w:rsid w:val="007718C6"/>
    <w:rsid w:val="00783179"/>
    <w:rsid w:val="007A168E"/>
    <w:rsid w:val="007A570E"/>
    <w:rsid w:val="007C2551"/>
    <w:rsid w:val="007C491A"/>
    <w:rsid w:val="007F04F9"/>
    <w:rsid w:val="007F27F3"/>
    <w:rsid w:val="007F47FD"/>
    <w:rsid w:val="007F4912"/>
    <w:rsid w:val="008045C5"/>
    <w:rsid w:val="00806DB3"/>
    <w:rsid w:val="008117F4"/>
    <w:rsid w:val="008125AC"/>
    <w:rsid w:val="00813BC6"/>
    <w:rsid w:val="00814BB9"/>
    <w:rsid w:val="00822A44"/>
    <w:rsid w:val="00824841"/>
    <w:rsid w:val="008270E5"/>
    <w:rsid w:val="00835F7E"/>
    <w:rsid w:val="008436E3"/>
    <w:rsid w:val="00860067"/>
    <w:rsid w:val="00866BB6"/>
    <w:rsid w:val="00872D54"/>
    <w:rsid w:val="00874707"/>
    <w:rsid w:val="0087562F"/>
    <w:rsid w:val="00884EF5"/>
    <w:rsid w:val="00894346"/>
    <w:rsid w:val="00894D71"/>
    <w:rsid w:val="008979F0"/>
    <w:rsid w:val="008A2336"/>
    <w:rsid w:val="008A3056"/>
    <w:rsid w:val="008A5AB0"/>
    <w:rsid w:val="008B3F2C"/>
    <w:rsid w:val="008B6981"/>
    <w:rsid w:val="008C0840"/>
    <w:rsid w:val="008C4717"/>
    <w:rsid w:val="008D2447"/>
    <w:rsid w:val="008D3EE6"/>
    <w:rsid w:val="008E19AA"/>
    <w:rsid w:val="009019D3"/>
    <w:rsid w:val="00901D63"/>
    <w:rsid w:val="0090272B"/>
    <w:rsid w:val="0090627A"/>
    <w:rsid w:val="009104D5"/>
    <w:rsid w:val="00912225"/>
    <w:rsid w:val="00915E2B"/>
    <w:rsid w:val="0091612F"/>
    <w:rsid w:val="00916343"/>
    <w:rsid w:val="009169FB"/>
    <w:rsid w:val="00916E8B"/>
    <w:rsid w:val="00921275"/>
    <w:rsid w:val="009322C5"/>
    <w:rsid w:val="00942859"/>
    <w:rsid w:val="009458D0"/>
    <w:rsid w:val="00945E9A"/>
    <w:rsid w:val="009672E5"/>
    <w:rsid w:val="0096754A"/>
    <w:rsid w:val="00970B73"/>
    <w:rsid w:val="0097290B"/>
    <w:rsid w:val="00976A6F"/>
    <w:rsid w:val="0098249C"/>
    <w:rsid w:val="009916AB"/>
    <w:rsid w:val="00992384"/>
    <w:rsid w:val="0099446C"/>
    <w:rsid w:val="009A1ABC"/>
    <w:rsid w:val="009A1FA5"/>
    <w:rsid w:val="009A7FEE"/>
    <w:rsid w:val="009C19EC"/>
    <w:rsid w:val="009C6F9C"/>
    <w:rsid w:val="009D19F5"/>
    <w:rsid w:val="009E70CA"/>
    <w:rsid w:val="009E759C"/>
    <w:rsid w:val="009F0A8D"/>
    <w:rsid w:val="009F233C"/>
    <w:rsid w:val="00A071C2"/>
    <w:rsid w:val="00A10CC7"/>
    <w:rsid w:val="00A14006"/>
    <w:rsid w:val="00A26B71"/>
    <w:rsid w:val="00A30EF3"/>
    <w:rsid w:val="00A31B79"/>
    <w:rsid w:val="00A42BDD"/>
    <w:rsid w:val="00A457D7"/>
    <w:rsid w:val="00A51286"/>
    <w:rsid w:val="00A521F2"/>
    <w:rsid w:val="00A53459"/>
    <w:rsid w:val="00A6469F"/>
    <w:rsid w:val="00A674B5"/>
    <w:rsid w:val="00A706B8"/>
    <w:rsid w:val="00A712BF"/>
    <w:rsid w:val="00A7249D"/>
    <w:rsid w:val="00A741E6"/>
    <w:rsid w:val="00A86B0D"/>
    <w:rsid w:val="00A910B6"/>
    <w:rsid w:val="00AA1BA9"/>
    <w:rsid w:val="00AA2B1B"/>
    <w:rsid w:val="00AB1DF4"/>
    <w:rsid w:val="00AB2C29"/>
    <w:rsid w:val="00AB2E95"/>
    <w:rsid w:val="00AC4DCA"/>
    <w:rsid w:val="00AD2FD9"/>
    <w:rsid w:val="00AD6D74"/>
    <w:rsid w:val="00AE38FA"/>
    <w:rsid w:val="00AE6A92"/>
    <w:rsid w:val="00AF64E0"/>
    <w:rsid w:val="00B0517E"/>
    <w:rsid w:val="00B24536"/>
    <w:rsid w:val="00B24587"/>
    <w:rsid w:val="00B2545F"/>
    <w:rsid w:val="00B352FB"/>
    <w:rsid w:val="00B3602C"/>
    <w:rsid w:val="00B457E0"/>
    <w:rsid w:val="00B46BFF"/>
    <w:rsid w:val="00B5305B"/>
    <w:rsid w:val="00B843AE"/>
    <w:rsid w:val="00B872C2"/>
    <w:rsid w:val="00B94C45"/>
    <w:rsid w:val="00B95C00"/>
    <w:rsid w:val="00BA39B2"/>
    <w:rsid w:val="00BA464C"/>
    <w:rsid w:val="00BA49CC"/>
    <w:rsid w:val="00BA66C3"/>
    <w:rsid w:val="00BB2DD6"/>
    <w:rsid w:val="00BD6BA3"/>
    <w:rsid w:val="00BE17B4"/>
    <w:rsid w:val="00BE2FC8"/>
    <w:rsid w:val="00BE60F7"/>
    <w:rsid w:val="00BF32D7"/>
    <w:rsid w:val="00BF4599"/>
    <w:rsid w:val="00C060A8"/>
    <w:rsid w:val="00C21DC2"/>
    <w:rsid w:val="00C24371"/>
    <w:rsid w:val="00C25756"/>
    <w:rsid w:val="00C34526"/>
    <w:rsid w:val="00C431D9"/>
    <w:rsid w:val="00C46ED1"/>
    <w:rsid w:val="00C517DB"/>
    <w:rsid w:val="00C64F80"/>
    <w:rsid w:val="00C731BB"/>
    <w:rsid w:val="00C75CD6"/>
    <w:rsid w:val="00C862F2"/>
    <w:rsid w:val="00C9301E"/>
    <w:rsid w:val="00CA623D"/>
    <w:rsid w:val="00CA640D"/>
    <w:rsid w:val="00CB10D3"/>
    <w:rsid w:val="00CB16D2"/>
    <w:rsid w:val="00CB53D5"/>
    <w:rsid w:val="00CC39B8"/>
    <w:rsid w:val="00CC5472"/>
    <w:rsid w:val="00CD034D"/>
    <w:rsid w:val="00CD05DC"/>
    <w:rsid w:val="00CD3BF1"/>
    <w:rsid w:val="00CD58DC"/>
    <w:rsid w:val="00CD5B0D"/>
    <w:rsid w:val="00CD6546"/>
    <w:rsid w:val="00CD6E52"/>
    <w:rsid w:val="00CE240E"/>
    <w:rsid w:val="00CE345A"/>
    <w:rsid w:val="00CE6261"/>
    <w:rsid w:val="00CF2524"/>
    <w:rsid w:val="00CF47F7"/>
    <w:rsid w:val="00CF58FB"/>
    <w:rsid w:val="00D01EDB"/>
    <w:rsid w:val="00D1536C"/>
    <w:rsid w:val="00D16A0B"/>
    <w:rsid w:val="00D26D97"/>
    <w:rsid w:val="00D30B31"/>
    <w:rsid w:val="00D4282C"/>
    <w:rsid w:val="00D45917"/>
    <w:rsid w:val="00D575FF"/>
    <w:rsid w:val="00D608E2"/>
    <w:rsid w:val="00D62416"/>
    <w:rsid w:val="00D625FA"/>
    <w:rsid w:val="00D8353A"/>
    <w:rsid w:val="00D84C10"/>
    <w:rsid w:val="00D86353"/>
    <w:rsid w:val="00D911CE"/>
    <w:rsid w:val="00D9604E"/>
    <w:rsid w:val="00D97A6A"/>
    <w:rsid w:val="00D97C05"/>
    <w:rsid w:val="00DA0F1E"/>
    <w:rsid w:val="00DA438D"/>
    <w:rsid w:val="00DA7A55"/>
    <w:rsid w:val="00DB08A4"/>
    <w:rsid w:val="00DB3723"/>
    <w:rsid w:val="00DB3ADD"/>
    <w:rsid w:val="00DB4433"/>
    <w:rsid w:val="00DB797E"/>
    <w:rsid w:val="00DC03D3"/>
    <w:rsid w:val="00DC1831"/>
    <w:rsid w:val="00DC74A9"/>
    <w:rsid w:val="00DD4AC0"/>
    <w:rsid w:val="00DD50C5"/>
    <w:rsid w:val="00DD61A6"/>
    <w:rsid w:val="00DD61EF"/>
    <w:rsid w:val="00DE5CC6"/>
    <w:rsid w:val="00DF5749"/>
    <w:rsid w:val="00E0152C"/>
    <w:rsid w:val="00E01773"/>
    <w:rsid w:val="00E03E95"/>
    <w:rsid w:val="00E05891"/>
    <w:rsid w:val="00E10D6F"/>
    <w:rsid w:val="00E114C1"/>
    <w:rsid w:val="00E13F82"/>
    <w:rsid w:val="00E3286D"/>
    <w:rsid w:val="00E37787"/>
    <w:rsid w:val="00E413DD"/>
    <w:rsid w:val="00E44ACA"/>
    <w:rsid w:val="00E57873"/>
    <w:rsid w:val="00E71C6B"/>
    <w:rsid w:val="00E9072C"/>
    <w:rsid w:val="00E90CFD"/>
    <w:rsid w:val="00E97185"/>
    <w:rsid w:val="00EA6814"/>
    <w:rsid w:val="00EB1EA7"/>
    <w:rsid w:val="00EB4D7A"/>
    <w:rsid w:val="00EC5602"/>
    <w:rsid w:val="00ED36D5"/>
    <w:rsid w:val="00ED3989"/>
    <w:rsid w:val="00EE0E54"/>
    <w:rsid w:val="00EF353C"/>
    <w:rsid w:val="00EF43D2"/>
    <w:rsid w:val="00F11118"/>
    <w:rsid w:val="00F1228B"/>
    <w:rsid w:val="00F21DD3"/>
    <w:rsid w:val="00F23292"/>
    <w:rsid w:val="00F26BF0"/>
    <w:rsid w:val="00F26DF7"/>
    <w:rsid w:val="00F3535E"/>
    <w:rsid w:val="00F36327"/>
    <w:rsid w:val="00F40180"/>
    <w:rsid w:val="00F42185"/>
    <w:rsid w:val="00F43772"/>
    <w:rsid w:val="00F53FDC"/>
    <w:rsid w:val="00F63B86"/>
    <w:rsid w:val="00F63CB3"/>
    <w:rsid w:val="00F665D4"/>
    <w:rsid w:val="00F67BB1"/>
    <w:rsid w:val="00F762A6"/>
    <w:rsid w:val="00F82DC2"/>
    <w:rsid w:val="00F92946"/>
    <w:rsid w:val="00F95946"/>
    <w:rsid w:val="00F96790"/>
    <w:rsid w:val="00F971AB"/>
    <w:rsid w:val="00FA39DD"/>
    <w:rsid w:val="00FA3A96"/>
    <w:rsid w:val="00FA3EB3"/>
    <w:rsid w:val="00FA4AB6"/>
    <w:rsid w:val="00FA77B3"/>
    <w:rsid w:val="00FB33E1"/>
    <w:rsid w:val="00FB4087"/>
    <w:rsid w:val="00FB5D15"/>
    <w:rsid w:val="00FB7A8B"/>
    <w:rsid w:val="00FC1B7C"/>
    <w:rsid w:val="00FC775C"/>
    <w:rsid w:val="00FD35A6"/>
    <w:rsid w:val="00FD65AA"/>
    <w:rsid w:val="00FE73D7"/>
    <w:rsid w:val="00FE7BE0"/>
    <w:rsid w:val="00FF340B"/>
    <w:rsid w:val="087F5DF4"/>
    <w:rsid w:val="11C06471"/>
    <w:rsid w:val="12A01472"/>
    <w:rsid w:val="16C663AD"/>
    <w:rsid w:val="17D5B5FF"/>
    <w:rsid w:val="1BE05CFC"/>
    <w:rsid w:val="229587FB"/>
    <w:rsid w:val="28E69B22"/>
    <w:rsid w:val="31FE313C"/>
    <w:rsid w:val="34C4DDAF"/>
    <w:rsid w:val="398E5F0C"/>
    <w:rsid w:val="4505A11B"/>
    <w:rsid w:val="49379B10"/>
    <w:rsid w:val="4C8DD08B"/>
    <w:rsid w:val="5893652E"/>
    <w:rsid w:val="5F77E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80A69"/>
  <w15:chartTrackingRefBased/>
  <w15:docId w15:val="{BE02032A-E062-4853-84A5-CD5E44595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5A6"/>
  </w:style>
  <w:style w:type="paragraph" w:styleId="Heading1">
    <w:name w:val="heading 1"/>
    <w:basedOn w:val="Normal"/>
    <w:next w:val="Normal"/>
    <w:link w:val="Heading1Char"/>
    <w:uiPriority w:val="9"/>
    <w:qFormat/>
    <w:rsid w:val="003A09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710D0D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A01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6D2"/>
  </w:style>
  <w:style w:type="paragraph" w:styleId="Footer">
    <w:name w:val="footer"/>
    <w:basedOn w:val="Normal"/>
    <w:link w:val="FooterChar"/>
    <w:uiPriority w:val="99"/>
    <w:rsid w:val="001A01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6D2"/>
  </w:style>
  <w:style w:type="paragraph" w:styleId="NormalWeb">
    <w:name w:val="Normal (Web)"/>
    <w:basedOn w:val="Normal"/>
    <w:uiPriority w:val="99"/>
    <w:semiHidden/>
    <w:rsid w:val="001A01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A0130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32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Web"/>
    <w:next w:val="Normal"/>
    <w:link w:val="TitleChar"/>
    <w:uiPriority w:val="10"/>
    <w:qFormat/>
    <w:rsid w:val="00E3286D"/>
    <w:pPr>
      <w:spacing w:before="0" w:beforeAutospacing="0" w:after="0" w:afterAutospacing="0" w:line="560" w:lineRule="exact"/>
    </w:pPr>
    <w:rPr>
      <w:rFonts w:ascii="Constantia" w:eastAsia="Times New Roman" w:hAnsi="Constantia"/>
      <w:b/>
      <w:bCs/>
      <w:color w:val="FFFFF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E3286D"/>
    <w:rPr>
      <w:rFonts w:ascii="Constantia" w:eastAsia="Times New Roman" w:hAnsi="Constantia" w:cs="Times New Roman"/>
      <w:b/>
      <w:bCs/>
      <w:color w:val="FFFFFF"/>
      <w:sz w:val="60"/>
      <w:szCs w:val="60"/>
    </w:rPr>
  </w:style>
  <w:style w:type="character" w:styleId="PlaceholderText">
    <w:name w:val="Placeholder Text"/>
    <w:basedOn w:val="DefaultParagraphFont"/>
    <w:uiPriority w:val="99"/>
    <w:semiHidden/>
    <w:rsid w:val="00E3286D"/>
    <w:rPr>
      <w:color w:val="808080"/>
    </w:rPr>
  </w:style>
  <w:style w:type="paragraph" w:styleId="ListNumber">
    <w:name w:val="List Number"/>
    <w:basedOn w:val="Normal"/>
    <w:uiPriority w:val="99"/>
    <w:rsid w:val="004F0368"/>
    <w:pPr>
      <w:numPr>
        <w:numId w:val="1"/>
      </w:numPr>
    </w:pPr>
    <w:rPr>
      <w:sz w:val="18"/>
      <w:lang w:val="en-ZA"/>
    </w:rPr>
  </w:style>
  <w:style w:type="character" w:styleId="Emphasis">
    <w:name w:val="Emphasis"/>
    <w:basedOn w:val="DefaultParagraphFont"/>
    <w:uiPriority w:val="20"/>
    <w:qFormat/>
    <w:rsid w:val="00FA3EB3"/>
    <w:rPr>
      <w:rFonts w:asciiTheme="minorHAnsi" w:hAnsiTheme="minorHAnsi"/>
      <w:b w:val="0"/>
      <w:i w:val="0"/>
      <w:iCs/>
      <w:caps w:val="0"/>
      <w:smallCaps w:val="0"/>
    </w:rPr>
  </w:style>
  <w:style w:type="paragraph" w:customStyle="1" w:styleId="Field">
    <w:name w:val="Field"/>
    <w:basedOn w:val="Normal"/>
    <w:qFormat/>
    <w:rsid w:val="00232876"/>
    <w:pPr>
      <w:spacing w:after="0" w:line="216" w:lineRule="auto"/>
    </w:pPr>
    <w:rPr>
      <w:i/>
      <w:sz w:val="16"/>
    </w:rPr>
  </w:style>
  <w:style w:type="paragraph" w:styleId="Signature">
    <w:name w:val="Signature"/>
    <w:basedOn w:val="Normal"/>
    <w:link w:val="SignatureChar"/>
    <w:uiPriority w:val="99"/>
    <w:rsid w:val="00CB16D2"/>
    <w:pPr>
      <w:spacing w:after="0" w:line="240" w:lineRule="auto"/>
      <w:ind w:left="4320"/>
      <w:jc w:val="right"/>
    </w:pPr>
    <w:rPr>
      <w:sz w:val="18"/>
    </w:rPr>
  </w:style>
  <w:style w:type="character" w:customStyle="1" w:styleId="SignatureChar">
    <w:name w:val="Signature Char"/>
    <w:basedOn w:val="DefaultParagraphFont"/>
    <w:link w:val="Signature"/>
    <w:uiPriority w:val="99"/>
    <w:rsid w:val="00CB16D2"/>
    <w:rPr>
      <w:sz w:val="18"/>
    </w:rPr>
  </w:style>
  <w:style w:type="paragraph" w:styleId="NoSpacing">
    <w:name w:val="No Spacing"/>
    <w:uiPriority w:val="1"/>
    <w:qFormat/>
    <w:rsid w:val="00696B6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A0956"/>
    <w:rPr>
      <w:rFonts w:asciiTheme="majorHAnsi" w:eastAsiaTheme="majorEastAsia" w:hAnsiTheme="majorHAnsi" w:cstheme="majorBidi"/>
      <w:b/>
      <w:color w:val="710D0D"/>
      <w:sz w:val="32"/>
      <w:szCs w:val="32"/>
    </w:rPr>
  </w:style>
  <w:style w:type="paragraph" w:customStyle="1" w:styleId="Labels">
    <w:name w:val="Labels"/>
    <w:basedOn w:val="Normal"/>
    <w:qFormat/>
    <w:rsid w:val="00FD35A6"/>
    <w:pPr>
      <w:spacing w:after="0"/>
    </w:pPr>
    <w:rPr>
      <w:sz w:val="18"/>
    </w:rPr>
  </w:style>
  <w:style w:type="table" w:customStyle="1" w:styleId="OfficeHours">
    <w:name w:val="Office Hours"/>
    <w:basedOn w:val="TableNormal"/>
    <w:uiPriority w:val="99"/>
    <w:rsid w:val="00FD35A6"/>
    <w:pPr>
      <w:spacing w:after="0" w:line="240" w:lineRule="auto"/>
    </w:pPr>
    <w:tblPr>
      <w:tblCellMar>
        <w:left w:w="216" w:type="dxa"/>
        <w:right w:w="216" w:type="dxa"/>
      </w:tblCellMar>
    </w:tblPr>
    <w:tcPr>
      <w:vAlign w:val="bottom"/>
    </w:tcPr>
    <w:tblStylePr w:type="firstRow">
      <w:pPr>
        <w:jc w:val="center"/>
      </w:pPr>
      <w:rPr>
        <w:b/>
      </w:rPr>
      <w:tblPr/>
      <w:tcPr>
        <w:vAlign w:val="top"/>
      </w:tcPr>
    </w:tblStylePr>
  </w:style>
  <w:style w:type="character" w:customStyle="1" w:styleId="normaltextrun">
    <w:name w:val="normaltextrun"/>
    <w:basedOn w:val="DefaultParagraphFont"/>
    <w:rsid w:val="004E49A0"/>
  </w:style>
  <w:style w:type="character" w:customStyle="1" w:styleId="eop">
    <w:name w:val="eop"/>
    <w:basedOn w:val="DefaultParagraphFont"/>
    <w:rsid w:val="004E49A0"/>
  </w:style>
  <w:style w:type="character" w:customStyle="1" w:styleId="Style1">
    <w:name w:val="Style1"/>
    <w:basedOn w:val="DefaultParagraphFont"/>
    <w:uiPriority w:val="1"/>
    <w:rsid w:val="004975F8"/>
    <w:rPr>
      <w:rFonts w:ascii="Arial" w:hAnsi="Arial"/>
      <w:sz w:val="20"/>
    </w:rPr>
  </w:style>
  <w:style w:type="character" w:customStyle="1" w:styleId="Style2">
    <w:name w:val="Style2"/>
    <w:basedOn w:val="DefaultParagraphFont"/>
    <w:uiPriority w:val="1"/>
    <w:rsid w:val="00007831"/>
    <w:rPr>
      <w:rFonts w:ascii="Arial" w:hAnsi="Arial"/>
      <w:sz w:val="18"/>
    </w:rPr>
  </w:style>
  <w:style w:type="character" w:customStyle="1" w:styleId="Style3">
    <w:name w:val="Style3"/>
    <w:basedOn w:val="DefaultParagraphFont"/>
    <w:uiPriority w:val="1"/>
    <w:rsid w:val="00257DFD"/>
    <w:rPr>
      <w:rFonts w:ascii="Arial" w:hAnsi="Arial"/>
      <w:b/>
      <w:sz w:val="24"/>
    </w:rPr>
  </w:style>
  <w:style w:type="character" w:customStyle="1" w:styleId="Style4">
    <w:name w:val="Style4"/>
    <w:basedOn w:val="DefaultParagraphFont"/>
    <w:uiPriority w:val="1"/>
    <w:rsid w:val="00D625FA"/>
    <w:rPr>
      <w:rFonts w:ascii="Arial" w:hAnsi="Arial"/>
      <w:b/>
      <w:sz w:val="28"/>
    </w:rPr>
  </w:style>
  <w:style w:type="character" w:customStyle="1" w:styleId="Style5">
    <w:name w:val="Style5"/>
    <w:basedOn w:val="DefaultParagraphFont"/>
    <w:uiPriority w:val="1"/>
    <w:rsid w:val="00BF32D7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echelHuff\AppData\Roaming\Microsoft\Templates\Practice%20update%20form%20healthcar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50A99124B54997B992138F3B5E0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87C98-E1A6-4B28-ABD4-0FDBD3C9DCC1}"/>
      </w:docPartPr>
      <w:docPartBody>
        <w:p w:rsidR="00365005" w:rsidRDefault="003C12BA">
          <w:pPr>
            <w:pStyle w:val="2850A99124B54997B992138F3B5E0F321"/>
          </w:pPr>
          <w:r w:rsidRPr="00824841">
            <w:rPr>
              <w:rStyle w:val="PlaceholderText"/>
              <w:rFonts w:ascii="Arial" w:hAnsi="Arial" w:cs="Arial"/>
            </w:rPr>
            <w:t>Session Title</w:t>
          </w:r>
        </w:p>
      </w:docPartBody>
    </w:docPart>
    <w:docPart>
      <w:docPartPr>
        <w:name w:val="8592AD9F33FF45BCAEF986CFB7778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7B2CB-3FC0-4E86-9391-359E7A0DB786}"/>
      </w:docPartPr>
      <w:docPartBody>
        <w:p w:rsidR="00365005" w:rsidRDefault="003C12BA">
          <w:pPr>
            <w:pStyle w:val="8592AD9F33FF45BCAEF986CFB77780411"/>
          </w:pPr>
          <w:r w:rsidRPr="00824841">
            <w:rPr>
              <w:rStyle w:val="PlaceholderText"/>
              <w:rFonts w:ascii="Arial" w:hAnsi="Arial" w:cs="Arial"/>
            </w:rPr>
            <w:t>Click or tap to enter a date</w:t>
          </w:r>
        </w:p>
      </w:docPartBody>
    </w:docPart>
    <w:docPart>
      <w:docPartPr>
        <w:name w:val="D725F15B26514918AC813DA6878628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F0576-B318-4B1A-B54B-08CE443AB968}"/>
      </w:docPartPr>
      <w:docPartBody>
        <w:p w:rsidR="00365005" w:rsidRDefault="003C12BA">
          <w:pPr>
            <w:pStyle w:val="D725F15B26514918AC813DA68786289A1"/>
          </w:pPr>
          <w:r w:rsidRPr="00824841">
            <w:rPr>
              <w:rStyle w:val="PlaceholderText"/>
              <w:rFonts w:ascii="Arial" w:hAnsi="Arial" w:cs="Arial"/>
            </w:rPr>
            <w:t>Session Start – End Time (Pacific Time)</w:t>
          </w:r>
        </w:p>
      </w:docPartBody>
    </w:docPart>
    <w:docPart>
      <w:docPartPr>
        <w:name w:val="0EE3CBE3FEAA418E8186D774F9A00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75BFD-F514-4F9C-A530-441516C44B2B}"/>
      </w:docPartPr>
      <w:docPartBody>
        <w:p w:rsidR="00365005" w:rsidRDefault="003C12BA">
          <w:pPr>
            <w:pStyle w:val="0EE3CBE3FEAA418E8186D774F9A00DFC1"/>
          </w:pPr>
          <w:r w:rsidRPr="00824841">
            <w:rPr>
              <w:rStyle w:val="PlaceholderText"/>
              <w:rFonts w:ascii="Arial" w:hAnsi="Arial" w:cs="Arial"/>
            </w:rPr>
            <w:t>List the Program Chairs (First Name Last Name, Credentials)</w:t>
          </w:r>
        </w:p>
      </w:docPartBody>
    </w:docPart>
    <w:docPart>
      <w:docPartPr>
        <w:name w:val="50AE8CFA923245F8BB1DEA214E8DB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92819-F1A5-4BEA-A54E-D01E9DFFEFD5}"/>
      </w:docPartPr>
      <w:docPartBody>
        <w:p w:rsidR="00000637" w:rsidRDefault="003C12BA">
          <w:pPr>
            <w:pStyle w:val="50AE8CFA923245F8BB1DEA214E8DBB321"/>
          </w:pPr>
          <w:r>
            <w:rPr>
              <w:rStyle w:val="PlaceholderText"/>
            </w:rPr>
            <w:t># of Credit Hours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C73"/>
    <w:rsid w:val="00000637"/>
    <w:rsid w:val="0006614E"/>
    <w:rsid w:val="000A4C73"/>
    <w:rsid w:val="0024312C"/>
    <w:rsid w:val="00343E16"/>
    <w:rsid w:val="00365005"/>
    <w:rsid w:val="003C12BA"/>
    <w:rsid w:val="005F3C04"/>
    <w:rsid w:val="006C43FD"/>
    <w:rsid w:val="00894346"/>
    <w:rsid w:val="00976A6F"/>
    <w:rsid w:val="009C36E0"/>
    <w:rsid w:val="009F0A8D"/>
    <w:rsid w:val="00C3374A"/>
    <w:rsid w:val="00CE345A"/>
    <w:rsid w:val="00CF4238"/>
    <w:rsid w:val="00D16A0B"/>
    <w:rsid w:val="00DA438D"/>
    <w:rsid w:val="00E13F82"/>
    <w:rsid w:val="00E60EDB"/>
    <w:rsid w:val="00F36327"/>
    <w:rsid w:val="00FC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9312CD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850A99124B54997B992138F3B5E0F321">
    <w:name w:val="2850A99124B54997B992138F3B5E0F321"/>
    <w:pPr>
      <w:spacing w:line="259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8592AD9F33FF45BCAEF986CFB77780411">
    <w:name w:val="8592AD9F33FF45BCAEF986CFB77780411"/>
    <w:pPr>
      <w:spacing w:line="259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D725F15B26514918AC813DA68786289A1">
    <w:name w:val="D725F15B26514918AC813DA68786289A1"/>
    <w:pPr>
      <w:spacing w:line="259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0EE3CBE3FEAA418E8186D774F9A00DFC1">
    <w:name w:val="0EE3CBE3FEAA418E8186D774F9A00DFC1"/>
    <w:pPr>
      <w:spacing w:line="259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50AE8CFA923245F8BB1DEA214E8DBB321">
    <w:name w:val="50AE8CFA923245F8BB1DEA214E8DBB32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usiness Theme to use">
  <a:themeElements>
    <a:clrScheme name="BUS_Activity Based Cost Tracke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F7F5E6"/>
      </a:accent1>
      <a:accent2>
        <a:srgbClr val="333A56"/>
      </a:accent2>
      <a:accent3>
        <a:srgbClr val="52658F"/>
      </a:accent3>
      <a:accent4>
        <a:srgbClr val="E8E8E8"/>
      </a:accent4>
      <a:accent5>
        <a:srgbClr val="000000"/>
      </a:accent5>
      <a:accent6>
        <a:srgbClr val="8A8A8A"/>
      </a:accent6>
      <a:hlink>
        <a:srgbClr val="0096D2"/>
      </a:hlink>
      <a:folHlink>
        <a:srgbClr val="00578B"/>
      </a:folHlink>
    </a:clrScheme>
    <a:fontScheme name="Custom 53">
      <a:majorFont>
        <a:latin typeface="Franklin Gothic Book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Dark" id="{D39323B7-B2D6-4C10-818B-A5CD4ACE85BD}" vid="{15FD9199-0511-4D87-8BFB-2FF3F0C5B5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9777a94c-8fcb-4890-9ae6-ae5587ed45ac" xsi:nil="true"/>
    <TaxCatchAll xmlns="d8e4a12e-dbb0-41f4-a4cd-311dc667f120" xsi:nil="true"/>
    <lcf76f155ced4ddcb4097134ff3c332f xmlns="9777a94c-8fcb-4890-9ae6-ae5587ed45a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9FFC46EFC77B4687219DB7234E45E3" ma:contentTypeVersion="17" ma:contentTypeDescription="Create a new document." ma:contentTypeScope="" ma:versionID="0d8e40d1411307a38be9922457f57d42">
  <xsd:schema xmlns:xsd="http://www.w3.org/2001/XMLSchema" xmlns:xs="http://www.w3.org/2001/XMLSchema" xmlns:p="http://schemas.microsoft.com/office/2006/metadata/properties" xmlns:ns2="9777a94c-8fcb-4890-9ae6-ae5587ed45ac" xmlns:ns3="d8e4a12e-dbb0-41f4-a4cd-311dc667f120" targetNamespace="http://schemas.microsoft.com/office/2006/metadata/properties" ma:root="true" ma:fieldsID="cd1ed976e91ceebc52156e4d64f2d329" ns2:_="" ns3:_="">
    <xsd:import namespace="9777a94c-8fcb-4890-9ae6-ae5587ed45ac"/>
    <xsd:import namespace="d8e4a12e-dbb0-41f4-a4cd-311dc667f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77a94c-8fcb-4890-9ae6-ae5587ed45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1caaa5c-e4d8-4e5f-9c6e-72d7a356b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e4a12e-dbb0-41f4-a4cd-311dc667f12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56c8c7d-910e-4c31-a5eb-82e440db726b}" ma:internalName="TaxCatchAll" ma:showField="CatchAllData" ma:web="d8e4a12e-dbb0-41f4-a4cd-311dc667f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D373B-0576-4E44-A284-0B50CBA69FE3}">
  <ds:schemaRefs>
    <ds:schemaRef ds:uri="http://schemas.microsoft.com/office/2006/metadata/properties"/>
    <ds:schemaRef ds:uri="http://schemas.microsoft.com/office/infopath/2007/PartnerControls"/>
    <ds:schemaRef ds:uri="9777a94c-8fcb-4890-9ae6-ae5587ed45ac"/>
    <ds:schemaRef ds:uri="d8e4a12e-dbb0-41f4-a4cd-311dc667f120"/>
  </ds:schemaRefs>
</ds:datastoreItem>
</file>

<file path=customXml/itemProps2.xml><?xml version="1.0" encoding="utf-8"?>
<ds:datastoreItem xmlns:ds="http://schemas.openxmlformats.org/officeDocument/2006/customXml" ds:itemID="{BA665D73-F325-40C3-A40F-729E20E90AFE}"/>
</file>

<file path=customXml/itemProps3.xml><?xml version="1.0" encoding="utf-8"?>
<ds:datastoreItem xmlns:ds="http://schemas.openxmlformats.org/officeDocument/2006/customXml" ds:itemID="{5C8FD774-1B5E-437E-BA97-7C2A38EA27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EF136F-F2D6-4A2D-9651-2731F9FF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Practice update form healthcare</Template>
  <TotalTime>1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Huff, Raechel</dc:creator>
  <cp:keywords/>
  <dc:description/>
  <cp:lastModifiedBy>Powell, Matthew</cp:lastModifiedBy>
  <cp:revision>4</cp:revision>
  <dcterms:created xsi:type="dcterms:W3CDTF">2026-06-30T17:49:00Z</dcterms:created>
  <dcterms:modified xsi:type="dcterms:W3CDTF">2026-06-30T17:50:00Z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0x0101000E9FFC46EFC77B4687219DB7234E45E3</vt:lpwstr>
  </property>
  <property fmtid="{D5CDD505-2E9C-101B-9397-08002B2CF9AE}" pid="3" name="MediaServiceImageTags">
    <vt:lpwstr/>
  </property>
</Properties>
</file>